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BF2" w:rsidRPr="00365321" w:rsidRDefault="00173BF2" w:rsidP="00173BF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173BF2" w:rsidRPr="00365321" w:rsidRDefault="00173BF2" w:rsidP="00173BF2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173BF2" w:rsidRPr="00365321" w:rsidRDefault="00173BF2" w:rsidP="00173BF2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173BF2" w:rsidRPr="00365321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173BF2" w:rsidRPr="00365321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173BF2" w:rsidRPr="00664516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173BF2" w:rsidRPr="00C96620" w:rsidRDefault="00173BF2" w:rsidP="00173BF2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jc w:val="center"/>
        <w:rPr>
          <w:b/>
          <w:color w:val="000000" w:themeColor="text1"/>
          <w:szCs w:val="24"/>
        </w:rPr>
      </w:pPr>
    </w:p>
    <w:p w:rsidR="00A165ED" w:rsidRPr="00637460" w:rsidRDefault="00173BF2" w:rsidP="00173BF2">
      <w:pPr>
        <w:tabs>
          <w:tab w:val="left" w:pos="900"/>
          <w:tab w:val="left" w:pos="1080"/>
        </w:tabs>
        <w:suppressAutoHyphens/>
        <w:spacing w:before="0" w:after="0"/>
        <w:jc w:val="center"/>
        <w:rPr>
          <w:color w:val="000000" w:themeColor="text1"/>
          <w:szCs w:val="24"/>
        </w:rPr>
      </w:pPr>
      <w:r>
        <w:rPr>
          <w:sz w:val="28"/>
          <w:szCs w:val="28"/>
        </w:rPr>
        <w:t xml:space="preserve"> </w:t>
      </w:r>
    </w:p>
    <w:p w:rsidR="00A165ED" w:rsidRPr="00173BF2" w:rsidRDefault="00A165ED" w:rsidP="00A165ED">
      <w:pPr>
        <w:widowControl/>
        <w:snapToGrid/>
        <w:spacing w:before="0" w:after="0"/>
        <w:jc w:val="center"/>
        <w:rPr>
          <w:b/>
          <w:color w:val="000000" w:themeColor="text1"/>
          <w:szCs w:val="24"/>
        </w:rPr>
      </w:pPr>
      <w:r w:rsidRPr="00173BF2">
        <w:rPr>
          <w:b/>
          <w:color w:val="000000" w:themeColor="text1"/>
          <w:szCs w:val="24"/>
        </w:rPr>
        <w:t>по дисциплине</w:t>
      </w:r>
    </w:p>
    <w:p w:rsidR="00A165ED" w:rsidRPr="00637460" w:rsidRDefault="00A165ED" w:rsidP="00A165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Б1.О.ДВ.01.01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Общая физическая культура»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Образовательная программа направления подготовки </w:t>
      </w:r>
      <w:r w:rsidRPr="00637460">
        <w:rPr>
          <w:bCs/>
          <w:color w:val="000000" w:themeColor="text1"/>
          <w:spacing w:val="4"/>
          <w:szCs w:val="24"/>
        </w:rPr>
        <w:t>38.03.01 «Экономика</w:t>
      </w:r>
      <w:r w:rsidRPr="00637460">
        <w:rPr>
          <w:color w:val="000000" w:themeColor="text1"/>
          <w:szCs w:val="24"/>
        </w:rPr>
        <w:t>», направленность (профиль): Финансы и кредит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center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right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right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right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right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jc w:val="right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snapToGrid/>
        <w:spacing w:before="0" w:after="0"/>
        <w:jc w:val="right"/>
        <w:rPr>
          <w:color w:val="000000" w:themeColor="text1"/>
          <w:szCs w:val="24"/>
        </w:rPr>
      </w:pP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 xml:space="preserve">Квалификация </w:t>
      </w:r>
      <w:r w:rsidR="00925591">
        <w:rPr>
          <w:color w:val="000000" w:themeColor="text1"/>
          <w:szCs w:val="24"/>
        </w:rPr>
        <w:t>-</w:t>
      </w:r>
      <w:r w:rsidRPr="00637460">
        <w:rPr>
          <w:color w:val="000000" w:themeColor="text1"/>
          <w:szCs w:val="24"/>
        </w:rPr>
        <w:t xml:space="preserve"> </w:t>
      </w:r>
      <w:r w:rsidRPr="00637460">
        <w:rPr>
          <w:color w:val="000000" w:themeColor="text1"/>
          <w:szCs w:val="24"/>
          <w:u w:val="single"/>
        </w:rPr>
        <w:t>бакалавр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A165ED" w:rsidRPr="00637460" w:rsidRDefault="00A165ED" w:rsidP="00A165ED">
      <w:pPr>
        <w:widowControl/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Разработчик: 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proofErr w:type="spellStart"/>
      <w:r w:rsidRPr="00637460">
        <w:rPr>
          <w:color w:val="000000" w:themeColor="text1"/>
          <w:sz w:val="20"/>
        </w:rPr>
        <w:t>Щадилова</w:t>
      </w:r>
      <w:proofErr w:type="spellEnd"/>
      <w:r w:rsidRPr="00637460">
        <w:rPr>
          <w:color w:val="000000" w:themeColor="text1"/>
          <w:sz w:val="20"/>
        </w:rPr>
        <w:t xml:space="preserve"> И.С., к. </w:t>
      </w:r>
      <w:proofErr w:type="spellStart"/>
      <w:r w:rsidRPr="00637460">
        <w:rPr>
          <w:color w:val="000000" w:themeColor="text1"/>
          <w:sz w:val="20"/>
        </w:rPr>
        <w:t>пед</w:t>
      </w:r>
      <w:proofErr w:type="spellEnd"/>
      <w:r w:rsidRPr="00637460">
        <w:rPr>
          <w:color w:val="000000" w:themeColor="text1"/>
          <w:sz w:val="20"/>
        </w:rPr>
        <w:t>. н., доц.</w:t>
      </w: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173BF2">
        <w:rPr>
          <w:color w:val="000000" w:themeColor="text1"/>
          <w:sz w:val="20"/>
        </w:rPr>
        <w:t>3</w:t>
      </w:r>
      <w:bookmarkStart w:id="0" w:name="_GoBack"/>
      <w:bookmarkEnd w:id="0"/>
    </w:p>
    <w:p w:rsidR="00A165ED" w:rsidRPr="00637460" w:rsidRDefault="00A165ED" w:rsidP="00A165ED">
      <w:pPr>
        <w:widowControl/>
        <w:suppressAutoHyphens/>
        <w:snapToGrid/>
        <w:spacing w:before="0" w:after="0"/>
        <w:ind w:firstLine="709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A165ED" w:rsidRPr="00637460" w:rsidRDefault="00A165ED" w:rsidP="00A165ED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>1. Цели и задачи дисциплины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bCs/>
          <w:i/>
          <w:color w:val="000000" w:themeColor="text1"/>
          <w:sz w:val="20"/>
        </w:rPr>
      </w:pPr>
      <w:r w:rsidRPr="00637460">
        <w:rPr>
          <w:b/>
          <w:bCs/>
          <w:i/>
          <w:color w:val="000000" w:themeColor="text1"/>
          <w:sz w:val="20"/>
        </w:rPr>
        <w:t xml:space="preserve">Цель </w:t>
      </w:r>
      <w:r w:rsidRPr="00637460">
        <w:rPr>
          <w:b/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- </w:t>
      </w:r>
      <w:r w:rsidRPr="00637460">
        <w:rPr>
          <w:bCs/>
          <w:color w:val="000000" w:themeColor="text1"/>
          <w:sz w:val="20"/>
        </w:rPr>
        <w:t>формирование мировоззрения и культуры личности, обладающей гражданской позицией, нравственными качествами, чувством ответственности, самостоятельностью в принятии решений, инициативой, толерантностью, способностью успешной социализации в обществе, способностью использовать разнообразные формы физической культуры и спорта в повседневной жизни для сохранения и укрепления своего здоровья и здоровья своих близких, семьи и трудового коллектива для качественной жизни и эффективной профессиональной деятельности. Курс является элективным.</w:t>
      </w:r>
    </w:p>
    <w:p w:rsidR="00A165ED" w:rsidRPr="00637460" w:rsidRDefault="00A165ED" w:rsidP="00A165ED">
      <w:pPr>
        <w:pStyle w:val="af2"/>
        <w:tabs>
          <w:tab w:val="left" w:pos="1134"/>
        </w:tabs>
        <w:suppressAutoHyphens/>
        <w:ind w:firstLine="709"/>
        <w:jc w:val="both"/>
        <w:rPr>
          <w:rFonts w:ascii="Times New Roman" w:hAnsi="Times New Roman"/>
          <w:b/>
          <w:bCs/>
          <w:i/>
          <w:color w:val="000000" w:themeColor="text1"/>
        </w:rPr>
      </w:pPr>
      <w:r w:rsidRPr="00637460">
        <w:rPr>
          <w:rFonts w:ascii="Times New Roman" w:hAnsi="Times New Roman"/>
          <w:b/>
          <w:bCs/>
          <w:i/>
          <w:color w:val="000000" w:themeColor="text1"/>
        </w:rPr>
        <w:t>Задачи дисциплины: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обеспечение понимания роли физической культуры в развитии личности и подготовке ее к профессиональной деятельности;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мотивационно-ценностного отношения к физической культуре, установки на здоровый стиль жизни, потребности в регулярных занятиях физическими упражнениями;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овладение системой специальных знаний, практических умений и навыков, обеспечивающих сохранение и укрепление здоровья, формирование компенсаторных процессов, коррекцию имеющихся отклонений в состоянии здоровья, психическое благополучие, развитие и совершенствование психофизических способностей, формирование профессионально значимых качеств и свойств личности;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адаптацию организма к воздействию умственных и физических нагрузок, а также расширение функциональных возможностей физиологических систем, повышение сопротивляемости защитных сил организма. 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овладение комплексом упражнений оздоровительной направленности для самостоятельных занятий, способами самоконтроля при выполнении физических нагрузок различного характера, правилами личной гигиены, рационального режима труда и отдыха;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овладение средствами и методами противодействия неблагоприятным факторам и условиям труда, снижения утомления в процессе профессиональной деятельности и повышения качества результатов. </w:t>
      </w:r>
    </w:p>
    <w:p w:rsidR="00A165ED" w:rsidRPr="00637460" w:rsidRDefault="00A165ED" w:rsidP="00A165ED">
      <w:pPr>
        <w:pStyle w:val="af2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</w:rPr>
      </w:pP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2.  Место дисциплины в структуре ОП</w:t>
      </w:r>
    </w:p>
    <w:p w:rsidR="00A165ED" w:rsidRPr="00637460" w:rsidRDefault="00A165ED" w:rsidP="00A165ED">
      <w:pPr>
        <w:pStyle w:val="af2"/>
        <w:tabs>
          <w:tab w:val="left" w:pos="0"/>
          <w:tab w:val="left" w:pos="142"/>
          <w:tab w:val="left" w:pos="993"/>
        </w:tabs>
        <w:suppressAutoHyphens/>
        <w:ind w:firstLine="710"/>
        <w:jc w:val="both"/>
        <w:rPr>
          <w:rFonts w:ascii="Times New Roman" w:hAnsi="Times New Roman"/>
          <w:bCs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</w:t>
      </w:r>
      <w:r w:rsidRPr="00637460">
        <w:rPr>
          <w:rFonts w:ascii="Times New Roman" w:hAnsi="Times New Roman"/>
          <w:bCs/>
          <w:color w:val="000000" w:themeColor="text1"/>
        </w:rPr>
        <w:t>Общая физическая культура</w:t>
      </w:r>
      <w:r w:rsidRPr="00637460">
        <w:rPr>
          <w:rFonts w:ascii="Times New Roman" w:hAnsi="Times New Roman"/>
          <w:color w:val="000000" w:themeColor="text1"/>
        </w:rPr>
        <w:t>» относится  к элективным дисциплинам по физической культуре и спорту Блока 1.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1134"/>
        </w:tabs>
        <w:snapToGrid/>
        <w:spacing w:before="0" w:after="0"/>
        <w:ind w:firstLine="709"/>
        <w:jc w:val="both"/>
        <w:rPr>
          <w:b/>
          <w:color w:val="000000" w:themeColor="text1"/>
        </w:rPr>
      </w:pPr>
    </w:p>
    <w:p w:rsidR="00A165ED" w:rsidRPr="00637460" w:rsidRDefault="00A165ED" w:rsidP="00A165E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A165ED" w:rsidRPr="00637460" w:rsidRDefault="00A165ED" w:rsidP="00A165ED">
      <w:pPr>
        <w:pStyle w:val="afffa"/>
        <w:tabs>
          <w:tab w:val="clear" w:pos="3330"/>
          <w:tab w:val="left" w:pos="900"/>
          <w:tab w:val="left" w:pos="1080"/>
        </w:tabs>
        <w:suppressAutoHyphens/>
        <w:spacing w:line="240" w:lineRule="auto"/>
        <w:ind w:left="0" w:firstLine="709"/>
        <w:contextualSpacing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 результате изучения дисциплины обучающийся должен освоить</w:t>
      </w:r>
    </w:p>
    <w:p w:rsidR="008C2CC1" w:rsidRDefault="008C2CC1" w:rsidP="008C2CC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универсальную компетенцию</w:t>
      </w:r>
    </w:p>
    <w:p w:rsidR="008C2CC1" w:rsidRDefault="008C2CC1" w:rsidP="008C2CC1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8C2CC1" w:rsidRDefault="008C2CC1" w:rsidP="008C2CC1">
      <w:pPr>
        <w:widowControl/>
        <w:tabs>
          <w:tab w:val="left" w:pos="1134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8C2CC1" w:rsidRDefault="008C2CC1" w:rsidP="008C2CC1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8C2CC1" w:rsidRDefault="008C2CC1" w:rsidP="008C2CC1">
      <w:pPr>
        <w:widowControl/>
        <w:tabs>
          <w:tab w:val="left" w:pos="900"/>
        </w:tabs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3687"/>
        <w:gridCol w:w="4253"/>
      </w:tblGrid>
      <w:tr w:rsidR="008C2CC1" w:rsidTr="008C2CC1">
        <w:trPr>
          <w:tblHeader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tabs>
                <w:tab w:val="left" w:pos="234"/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>Индикаторы достижения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tabs>
                <w:tab w:val="left" w:pos="1080"/>
              </w:tabs>
              <w:spacing w:before="0" w:after="0" w:line="276" w:lineRule="auto"/>
              <w:jc w:val="center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b/>
                <w:color w:val="000000" w:themeColor="text1"/>
                <w:sz w:val="20"/>
                <w:lang w:eastAsia="en-US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  <w:lang w:eastAsia="en-US"/>
              </w:rPr>
              <w:br/>
              <w:t>обучения</w:t>
            </w:r>
          </w:p>
        </w:tc>
      </w:tr>
      <w:tr w:rsidR="008C2CC1" w:rsidTr="008C2CC1"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tabs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УК-7.1. Знает: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Закономерности функционирования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здорового организма; принципы распределения физических нагрузок; нормативы физической готовности по общей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физической группе и с учетом индивидуальных условий физического развития человеческого организма; способы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пропаганды здорового образа жизни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УК-7.2. Умеет: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поддерживать должный уровень физической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подготовленности; грамотно распределить нагрузки; выработать индивидуальную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программу физической подготовки, учитывающую индивидуальные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особенности развития организма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lastRenderedPageBreak/>
              <w:t>УК-7.3. Владеет: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методами поддержки должного уровня физической подготовленности;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навыками обеспечения полноценной социальной и профессиональной</w:t>
            </w:r>
          </w:p>
          <w:p w:rsidR="008C2CC1" w:rsidRDefault="008C2CC1">
            <w:pPr>
              <w:spacing w:before="0" w:after="0" w:line="276" w:lineRule="auto"/>
              <w:rPr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z w:val="20"/>
                <w:lang w:eastAsia="en-US"/>
              </w:rPr>
              <w:t>деятельности; базовыми приемами пропаганды здорового образа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tabs>
                <w:tab w:val="left" w:pos="27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lastRenderedPageBreak/>
              <w:t>Знать:</w:t>
            </w:r>
          </w:p>
          <w:p w:rsidR="008C2CC1" w:rsidRDefault="008C2CC1" w:rsidP="008C2CC1">
            <w:pPr>
              <w:widowControl/>
              <w:numPr>
                <w:ilvl w:val="0"/>
                <w:numId w:val="29"/>
              </w:numPr>
              <w:tabs>
                <w:tab w:val="clear" w:pos="437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сущность физической культуры в общекультурной и профессиональной подготовке обучающихся;</w:t>
            </w:r>
          </w:p>
          <w:p w:rsidR="008C2CC1" w:rsidRDefault="008C2CC1" w:rsidP="008C2CC1">
            <w:pPr>
              <w:widowControl/>
              <w:numPr>
                <w:ilvl w:val="0"/>
                <w:numId w:val="29"/>
              </w:numPr>
              <w:tabs>
                <w:tab w:val="clear" w:pos="437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социально-биологические основы физической культуры и спорта;</w:t>
            </w:r>
          </w:p>
          <w:p w:rsidR="008C2CC1" w:rsidRDefault="008C2CC1" w:rsidP="008C2CC1">
            <w:pPr>
              <w:widowControl/>
              <w:numPr>
                <w:ilvl w:val="0"/>
                <w:numId w:val="29"/>
              </w:numPr>
              <w:tabs>
                <w:tab w:val="clear" w:pos="437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роль физической культуры в развитии человека и подготовке бакалавра;</w:t>
            </w:r>
          </w:p>
          <w:p w:rsidR="008C2CC1" w:rsidRDefault="008C2CC1" w:rsidP="008C2CC1">
            <w:pPr>
              <w:widowControl/>
              <w:numPr>
                <w:ilvl w:val="0"/>
                <w:numId w:val="29"/>
              </w:numPr>
              <w:tabs>
                <w:tab w:val="clear" w:pos="437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общую физическую подготовку обучающихся в системе физического воспитания;</w:t>
            </w:r>
          </w:p>
          <w:p w:rsidR="008C2CC1" w:rsidRDefault="008C2CC1" w:rsidP="008C2CC1">
            <w:pPr>
              <w:widowControl/>
              <w:numPr>
                <w:ilvl w:val="0"/>
                <w:numId w:val="29"/>
              </w:numPr>
              <w:tabs>
                <w:tab w:val="clear" w:pos="437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основы здорового образа жизни обучающихся;</w:t>
            </w:r>
          </w:p>
        </w:tc>
      </w:tr>
      <w:tr w:rsidR="008C2CC1" w:rsidTr="008C2C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C1" w:rsidRDefault="008C2CC1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C1" w:rsidRDefault="008C2CC1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CC1" w:rsidRDefault="008C2CC1">
            <w:pPr>
              <w:tabs>
                <w:tab w:val="left" w:pos="27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Уметь:</w:t>
            </w:r>
          </w:p>
          <w:p w:rsidR="008C2CC1" w:rsidRDefault="008C2CC1" w:rsidP="008C2CC1">
            <w:pPr>
              <w:widowControl/>
              <w:numPr>
                <w:ilvl w:val="0"/>
                <w:numId w:val="30"/>
              </w:numPr>
              <w:tabs>
                <w:tab w:val="clear" w:pos="540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bCs/>
                <w:color w:val="000000" w:themeColor="text1"/>
                <w:sz w:val="20"/>
                <w:lang w:eastAsia="en-US"/>
              </w:rPr>
              <w:t>индивидуально выбирать вид спорта или систему физических упражнений для своего физического совершенствования;</w:t>
            </w:r>
          </w:p>
          <w:p w:rsidR="008C2CC1" w:rsidRDefault="008C2CC1" w:rsidP="008C2CC1">
            <w:pPr>
              <w:widowControl/>
              <w:numPr>
                <w:ilvl w:val="0"/>
                <w:numId w:val="30"/>
              </w:numPr>
              <w:tabs>
                <w:tab w:val="clear" w:pos="540"/>
                <w:tab w:val="left" w:pos="277"/>
                <w:tab w:val="left" w:pos="900"/>
                <w:tab w:val="left" w:pos="1080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pacing w:val="-6"/>
                <w:sz w:val="20"/>
                <w:lang w:eastAsia="en-US"/>
              </w:rPr>
              <w:t xml:space="preserve">применять на практике физическую подготовку </w:t>
            </w:r>
            <w:r>
              <w:rPr>
                <w:bCs/>
                <w:color w:val="000000" w:themeColor="text1"/>
                <w:sz w:val="20"/>
                <w:lang w:eastAsia="en-US"/>
              </w:rPr>
              <w:t>обучающихся</w:t>
            </w:r>
            <w:r>
              <w:rPr>
                <w:color w:val="000000" w:themeColor="text1"/>
                <w:spacing w:val="-6"/>
                <w:sz w:val="20"/>
                <w:lang w:eastAsia="en-US"/>
              </w:rPr>
              <w:t>;</w:t>
            </w:r>
          </w:p>
        </w:tc>
      </w:tr>
      <w:tr w:rsidR="008C2CC1" w:rsidTr="008C2C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C1" w:rsidRDefault="008C2CC1">
            <w:pPr>
              <w:widowControl/>
              <w:snapToGrid/>
              <w:spacing w:before="0" w:after="0"/>
              <w:rPr>
                <w:b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CC1" w:rsidRDefault="008C2CC1">
            <w:pPr>
              <w:widowControl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C1" w:rsidRDefault="008C2CC1">
            <w:pPr>
              <w:tabs>
                <w:tab w:val="left" w:pos="277"/>
                <w:tab w:val="left" w:pos="1080"/>
              </w:tabs>
              <w:spacing w:before="0" w:after="0" w:line="276" w:lineRule="auto"/>
              <w:rPr>
                <w:b/>
                <w:color w:val="000000" w:themeColor="text1"/>
                <w:sz w:val="20"/>
                <w:u w:val="single"/>
                <w:lang w:eastAsia="en-US"/>
              </w:rPr>
            </w:pPr>
            <w:r>
              <w:rPr>
                <w:b/>
                <w:color w:val="000000" w:themeColor="text1"/>
                <w:sz w:val="20"/>
                <w:u w:val="single"/>
                <w:lang w:eastAsia="en-US"/>
              </w:rPr>
              <w:t>Владеть:</w:t>
            </w:r>
          </w:p>
          <w:p w:rsidR="008C2CC1" w:rsidRDefault="008C2CC1" w:rsidP="008C2CC1">
            <w:pPr>
              <w:widowControl/>
              <w:numPr>
                <w:ilvl w:val="0"/>
                <w:numId w:val="31"/>
              </w:numPr>
              <w:tabs>
                <w:tab w:val="left" w:pos="277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pacing w:val="-6"/>
                <w:sz w:val="20"/>
                <w:lang w:eastAsia="en-US"/>
              </w:rPr>
            </w:pPr>
            <w:r>
              <w:rPr>
                <w:color w:val="000000" w:themeColor="text1"/>
                <w:spacing w:val="-6"/>
                <w:sz w:val="20"/>
                <w:lang w:eastAsia="en-US"/>
              </w:rPr>
              <w:lastRenderedPageBreak/>
              <w:t xml:space="preserve">личным опытом использования физкультурно-спортивной деятельности для повышения своих функциональных и двигательных возможностей, для достижения личных жизненных и профессиональных целей; </w:t>
            </w:r>
          </w:p>
          <w:p w:rsidR="008C2CC1" w:rsidRDefault="008C2CC1" w:rsidP="008C2CC1">
            <w:pPr>
              <w:widowControl/>
              <w:numPr>
                <w:ilvl w:val="0"/>
                <w:numId w:val="31"/>
              </w:numPr>
              <w:tabs>
                <w:tab w:val="left" w:pos="277"/>
              </w:tabs>
              <w:snapToGrid/>
              <w:spacing w:before="0" w:after="0" w:line="276" w:lineRule="auto"/>
              <w:ind w:left="0" w:firstLine="0"/>
              <w:jc w:val="both"/>
              <w:rPr>
                <w:color w:val="000000" w:themeColor="text1"/>
                <w:spacing w:val="-6"/>
                <w:sz w:val="20"/>
                <w:lang w:eastAsia="en-US"/>
              </w:rPr>
            </w:pPr>
            <w:r>
              <w:rPr>
                <w:color w:val="000000" w:themeColor="text1"/>
                <w:spacing w:val="-6"/>
                <w:sz w:val="20"/>
                <w:lang w:eastAsia="en-US"/>
              </w:rPr>
              <w:t>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подготовке);</w:t>
            </w:r>
          </w:p>
          <w:p w:rsidR="008C2CC1" w:rsidRDefault="008C2CC1" w:rsidP="008C2CC1">
            <w:pPr>
              <w:widowControl/>
              <w:numPr>
                <w:ilvl w:val="0"/>
                <w:numId w:val="31"/>
              </w:numPr>
              <w:tabs>
                <w:tab w:val="left" w:pos="277"/>
              </w:tabs>
              <w:snapToGrid/>
              <w:spacing w:before="0" w:after="0" w:line="276" w:lineRule="auto"/>
              <w:ind w:left="0" w:firstLine="0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  <w:r>
              <w:rPr>
                <w:color w:val="000000" w:themeColor="text1"/>
                <w:spacing w:val="-6"/>
                <w:sz w:val="20"/>
                <w:lang w:eastAsia="en-US"/>
              </w:rPr>
              <w:t>методиками самостоятельных занятий и самоконтроля над состоянием своего организма</w:t>
            </w:r>
            <w:r>
              <w:rPr>
                <w:color w:val="000000" w:themeColor="text1"/>
                <w:sz w:val="20"/>
                <w:lang w:eastAsia="en-US"/>
              </w:rPr>
              <w:t>.</w:t>
            </w:r>
          </w:p>
          <w:p w:rsidR="008C2CC1" w:rsidRDefault="008C2CC1">
            <w:pPr>
              <w:widowControl/>
              <w:tabs>
                <w:tab w:val="left" w:pos="277"/>
                <w:tab w:val="left" w:pos="900"/>
              </w:tabs>
              <w:snapToGrid/>
              <w:spacing w:before="0" w:after="0" w:line="276" w:lineRule="auto"/>
              <w:jc w:val="both"/>
              <w:rPr>
                <w:bCs/>
                <w:color w:val="000000" w:themeColor="text1"/>
                <w:sz w:val="20"/>
                <w:lang w:eastAsia="en-US"/>
              </w:rPr>
            </w:pPr>
          </w:p>
        </w:tc>
      </w:tr>
    </w:tbl>
    <w:p w:rsidR="008C2CC1" w:rsidRDefault="008C2CC1" w:rsidP="008C2CC1">
      <w:pPr>
        <w:widowControl/>
        <w:tabs>
          <w:tab w:val="left" w:pos="900"/>
        </w:tabs>
        <w:suppressAutoHyphens/>
        <w:snapToGrid/>
        <w:spacing w:before="0" w:after="0"/>
        <w:jc w:val="both"/>
        <w:rPr>
          <w:bCs/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4. Объем дисциплины и виды учебной работы </w:t>
      </w: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A165ED" w:rsidRPr="00637460" w:rsidRDefault="00A165ED" w:rsidP="00A165ED">
      <w:pPr>
        <w:widowControl/>
        <w:tabs>
          <w:tab w:val="left" w:pos="1755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394"/>
        <w:gridCol w:w="720"/>
        <w:gridCol w:w="900"/>
        <w:gridCol w:w="720"/>
        <w:gridCol w:w="933"/>
        <w:gridCol w:w="838"/>
        <w:gridCol w:w="900"/>
      </w:tblGrid>
      <w:tr w:rsidR="00A165ED" w:rsidRPr="00637460" w:rsidTr="004A57FA">
        <w:tc>
          <w:tcPr>
            <w:tcW w:w="889" w:type="dxa"/>
            <w:vMerge w:val="restart"/>
            <w:vAlign w:val="center"/>
          </w:tcPr>
          <w:p w:rsidR="00A165ED" w:rsidRPr="00637460" w:rsidRDefault="00A165ED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394" w:type="dxa"/>
            <w:vMerge w:val="restart"/>
            <w:vAlign w:val="center"/>
          </w:tcPr>
          <w:p w:rsidR="00A165ED" w:rsidRPr="00637460" w:rsidRDefault="00A165ED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5011" w:type="dxa"/>
            <w:gridSpan w:val="6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A165ED" w:rsidRPr="00637460" w:rsidTr="004A57FA">
        <w:tc>
          <w:tcPr>
            <w:tcW w:w="889" w:type="dxa"/>
            <w:vMerge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394" w:type="dxa"/>
            <w:vMerge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738" w:type="dxa"/>
            <w:gridSpan w:val="2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A165ED" w:rsidRPr="00637460" w:rsidTr="004A57FA">
        <w:tc>
          <w:tcPr>
            <w:tcW w:w="889" w:type="dxa"/>
            <w:vMerge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394" w:type="dxa"/>
            <w:vMerge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838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34,2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 (практические)*,</w:t>
            </w:r>
          </w:p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 - дискуссия, </w:t>
            </w:r>
          </w:p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rPr>
                <w:rFonts w:ascii="Times New Roman" w:hAnsi="Times New Roman"/>
                <w:b w:val="0"/>
                <w:color w:val="000000" w:themeColor="text1"/>
                <w:sz w:val="20"/>
                <w:shd w:val="clear" w:color="auto" w:fill="auto"/>
              </w:rPr>
            </w:pPr>
            <w:r w:rsidRPr="00637460">
              <w:rPr>
                <w:rFonts w:ascii="Times New Roman" w:hAnsi="Times New Roman"/>
                <w:b w:val="0"/>
                <w:color w:val="000000" w:themeColor="text1"/>
                <w:sz w:val="20"/>
                <w:shd w:val="clear" w:color="auto" w:fill="auto"/>
              </w:rPr>
              <w:t>практические занятия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561BD7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63FC3" w:rsidRPr="00637460" w:rsidRDefault="00063FC3" w:rsidP="00561BD7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 : лабораторные работы  (лабораторные практикумы)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561BD7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72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561BD7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72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293,8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293,8</w:t>
            </w: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4A57FA">
        <w:tc>
          <w:tcPr>
            <w:tcW w:w="889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394" w:type="dxa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63FC3" w:rsidRPr="00637460" w:rsidTr="008F6D28">
        <w:tc>
          <w:tcPr>
            <w:tcW w:w="889" w:type="dxa"/>
            <w:vMerge w:val="restart"/>
          </w:tcPr>
          <w:p w:rsidR="00063FC3" w:rsidRPr="00637460" w:rsidRDefault="00063FC3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394" w:type="dxa"/>
            <w:vMerge w:val="restart"/>
          </w:tcPr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063FC3" w:rsidRPr="00637460" w:rsidRDefault="00063FC3" w:rsidP="00A165E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328</w:t>
            </w:r>
          </w:p>
        </w:tc>
        <w:tc>
          <w:tcPr>
            <w:tcW w:w="900" w:type="dxa"/>
            <w:vAlign w:val="center"/>
          </w:tcPr>
          <w:p w:rsidR="00063FC3" w:rsidRPr="00637460" w:rsidRDefault="00063FC3" w:rsidP="00561BD7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063FC3" w:rsidRPr="00637460" w:rsidRDefault="00063FC3" w:rsidP="00A165E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063FC3" w:rsidRPr="00637460" w:rsidRDefault="00063FC3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63FC3" w:rsidRPr="00637460" w:rsidRDefault="00063FC3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165ED" w:rsidRPr="00637460" w:rsidTr="004A57FA">
        <w:tc>
          <w:tcPr>
            <w:tcW w:w="889" w:type="dxa"/>
            <w:vMerge/>
          </w:tcPr>
          <w:p w:rsidR="00A165ED" w:rsidRPr="00637460" w:rsidRDefault="00A165ED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394" w:type="dxa"/>
            <w:vMerge/>
          </w:tcPr>
          <w:p w:rsidR="00A165ED" w:rsidRPr="00637460" w:rsidRDefault="00A165ED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A165ED" w:rsidRPr="00637460" w:rsidRDefault="00A165ED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A165ED" w:rsidRPr="00637460" w:rsidRDefault="00A165ED" w:rsidP="00A165ED">
            <w:pPr>
              <w:pStyle w:val="afffa"/>
              <w:tabs>
                <w:tab w:val="clear" w:pos="3330"/>
              </w:tabs>
              <w:suppressAutoHyphens/>
              <w:snapToGrid w:val="0"/>
              <w:spacing w:line="240" w:lineRule="auto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8" w:type="dxa"/>
          </w:tcPr>
          <w:p w:rsidR="00A165ED" w:rsidRPr="00637460" w:rsidRDefault="00A165ED" w:rsidP="00A165E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A165ED" w:rsidRPr="00637460" w:rsidRDefault="00A165ED" w:rsidP="00A165E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165ED" w:rsidRPr="00637460" w:rsidTr="004A57FA">
        <w:tc>
          <w:tcPr>
            <w:tcW w:w="889" w:type="dxa"/>
            <w:vMerge/>
          </w:tcPr>
          <w:p w:rsidR="00A165ED" w:rsidRPr="00637460" w:rsidRDefault="00A165ED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394" w:type="dxa"/>
            <w:vMerge/>
          </w:tcPr>
          <w:p w:rsidR="00A165ED" w:rsidRPr="00637460" w:rsidRDefault="00A165ED" w:rsidP="00A165E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5011" w:type="dxa"/>
            <w:gridSpan w:val="6"/>
            <w:vAlign w:val="center"/>
          </w:tcPr>
          <w:p w:rsidR="00A165ED" w:rsidRPr="00637460" w:rsidRDefault="00A165ED" w:rsidP="00A165E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Зачет </w:t>
            </w:r>
          </w:p>
        </w:tc>
      </w:tr>
    </w:tbl>
    <w:p w:rsidR="00A165ED" w:rsidRPr="00637460" w:rsidRDefault="00A165ED" w:rsidP="00A165ED">
      <w:pPr>
        <w:widowControl/>
        <w:snapToGrid/>
        <w:spacing w:before="0" w:after="0"/>
        <w:ind w:firstLine="708"/>
        <w:jc w:val="both"/>
        <w:rPr>
          <w:color w:val="000000" w:themeColor="text1"/>
          <w:spacing w:val="3"/>
          <w:sz w:val="20"/>
        </w:rPr>
      </w:pP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ТТ - практическое занятие - тест-тренинг 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A165ED" w:rsidRPr="00637460" w:rsidRDefault="00A165ED" w:rsidP="00A165E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Дневник по физической культуре и спорту - практическое занятие - заполнение дневника по физкультуре и спорту</w:t>
      </w:r>
    </w:p>
    <w:p w:rsidR="00A165ED" w:rsidRPr="00637460" w:rsidRDefault="00A165ED" w:rsidP="00A165ED">
      <w:pPr>
        <w:spacing w:before="0" w:after="0"/>
        <w:rPr>
          <w:bCs/>
          <w:caps/>
          <w:color w:val="000000" w:themeColor="text1"/>
          <w:kern w:val="32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</w:t>
      </w: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1991"/>
        <w:gridCol w:w="7338"/>
      </w:tblGrid>
      <w:tr w:rsidR="00A165ED" w:rsidRPr="00637460" w:rsidTr="004A57FA">
        <w:trPr>
          <w:tblHeader/>
        </w:trPr>
        <w:tc>
          <w:tcPr>
            <w:tcW w:w="254" w:type="pct"/>
            <w:vAlign w:val="center"/>
          </w:tcPr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013" w:type="pct"/>
            <w:vAlign w:val="center"/>
          </w:tcPr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3732" w:type="pct"/>
            <w:vAlign w:val="center"/>
          </w:tcPr>
          <w:p w:rsidR="00A165ED" w:rsidRPr="00637460" w:rsidRDefault="00A165ED" w:rsidP="00A165ED">
            <w:pPr>
              <w:widowControl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A165ED" w:rsidRPr="00637460" w:rsidTr="004A57FA">
        <w:tc>
          <w:tcPr>
            <w:tcW w:w="254" w:type="pct"/>
          </w:tcPr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13" w:type="pct"/>
          </w:tcPr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bCs/>
                <w:iCs/>
                <w:color w:val="000000" w:themeColor="text1"/>
                <w:sz w:val="20"/>
              </w:rPr>
              <w:t>Общая физическая культура</w:t>
            </w:r>
          </w:p>
        </w:tc>
        <w:tc>
          <w:tcPr>
            <w:tcW w:w="3732" w:type="pct"/>
          </w:tcPr>
          <w:p w:rsidR="00A165ED" w:rsidRPr="00637460" w:rsidRDefault="00A165ED" w:rsidP="00A165ED">
            <w:pPr>
              <w:pStyle w:val="Default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Общая физическая подготовка</w:t>
            </w:r>
            <w:r w:rsidRPr="00637460">
              <w:rPr>
                <w:color w:val="000000" w:themeColor="text1"/>
                <w:sz w:val="20"/>
                <w:szCs w:val="20"/>
              </w:rPr>
              <w:t xml:space="preserve">. Средства и методы ОФП: строевые упражнения, общеразвивающие упражнения без предметов, с предметами. </w:t>
            </w:r>
          </w:p>
          <w:p w:rsidR="00A165ED" w:rsidRPr="00637460" w:rsidRDefault="00A165ED" w:rsidP="00A165ED">
            <w:pPr>
              <w:pStyle w:val="Default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 xml:space="preserve">Упражнения для воспитания силы: упражнения с отягощением, соответствующим собственному весу, весу партнера и его противодействию. Упражнения для воспитания выносливости: упражнения или элементы с постепенным увеличением времени их выполнения. </w:t>
            </w:r>
          </w:p>
          <w:p w:rsidR="00A165ED" w:rsidRPr="00637460" w:rsidRDefault="00A165ED" w:rsidP="00A165ED">
            <w:pPr>
              <w:pStyle w:val="Default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 xml:space="preserve">Упражнения для воспитания гибкости. Методы развития гибкости: активные (простые, пружинящие, маховые), пассивные (с </w:t>
            </w:r>
            <w:proofErr w:type="spellStart"/>
            <w:r w:rsidRPr="00637460">
              <w:rPr>
                <w:color w:val="000000" w:themeColor="text1"/>
                <w:sz w:val="20"/>
                <w:szCs w:val="20"/>
              </w:rPr>
              <w:t>самозахватами</w:t>
            </w:r>
            <w:proofErr w:type="spellEnd"/>
            <w:r w:rsidRPr="00637460">
              <w:rPr>
                <w:color w:val="000000" w:themeColor="text1"/>
                <w:sz w:val="20"/>
                <w:szCs w:val="20"/>
              </w:rPr>
              <w:t xml:space="preserve"> или с помощью партнера). </w:t>
            </w:r>
          </w:p>
          <w:p w:rsidR="00A165ED" w:rsidRPr="00637460" w:rsidRDefault="00A165ED" w:rsidP="00A165ED">
            <w:pPr>
              <w:pStyle w:val="Default"/>
              <w:widowControl w:val="0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 xml:space="preserve">Упражнения для воспитания ловкости. Методы воспитания ловкости. Использование  гимнастических упражнений. </w:t>
            </w:r>
          </w:p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Упражнения для воспитания быстроты. Совершенствование двигательных реакций повторным реагированием на различные (зрительные, звуковые, тактильные) сигналы.</w:t>
            </w:r>
          </w:p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Физическая культура в общекультурной подготовке студентов</w:t>
            </w:r>
          </w:p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Физическая культура и спорт как социальные феномены общества. Современное состояние физической культуры и спорта. Федеральный закон «О физической культуре и спорте в Российской Федерации». Физическая культура личности. </w:t>
            </w:r>
            <w:proofErr w:type="spellStart"/>
            <w:r w:rsidRPr="00637460">
              <w:rPr>
                <w:color w:val="000000" w:themeColor="text1"/>
                <w:sz w:val="20"/>
              </w:rPr>
              <w:t>Деятельностная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сущность физической культуры в различных сферах жизни. Ценности физической культуры. Физическая культура как учебная дисциплина высшего образования и целостного развития личности. Ценностные ориентации и отношение студентов к физической культуре и спорту. Основные положения организации физического воспитания в образовательной организации высшего образования.</w:t>
            </w:r>
          </w:p>
          <w:p w:rsidR="00A165ED" w:rsidRPr="00637460" w:rsidRDefault="00A165ED" w:rsidP="00A165ED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Основы здорового образа жизни студента. Физическая культура в обеспечении здоровья. Краткое содержание. Здоровье человека как ценность и факторы, его определяющие. Взаимосвязь общей культуры студента и его образа жизни. Структура жизнедеятельности студентов и ее отражение в образе жизни. Здоровый образ жизни и его составляющие. Личное отношение к здоровью как условие формирования здорового образа жизни. Основные требования к организации здорового образа жизни. Физическое самовоспитание и самосовершенствование в здоровом образе жизни. Критерии эффективности здорового образа жизни</w:t>
            </w:r>
          </w:p>
        </w:tc>
      </w:tr>
    </w:tbl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семинарского типа</w:t>
      </w:r>
    </w:p>
    <w:p w:rsidR="00A165ED" w:rsidRPr="00637460" w:rsidRDefault="00A165ED" w:rsidP="00A165ED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Вопросы для обсуждения на семинарах и практических занятиях</w:t>
      </w:r>
    </w:p>
    <w:p w:rsidR="00A165ED" w:rsidRPr="00637460" w:rsidRDefault="00A165ED" w:rsidP="00A165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bCs/>
          <w:iCs/>
          <w:color w:val="000000" w:themeColor="text1"/>
          <w:sz w:val="20"/>
        </w:rPr>
        <w:t>Общая физическая культура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Средства и методы ОФП: строевые упражнения, общеразвивающие упражнения без предметов, с предметами. 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Упражнения для воспитания силы: упражнения с отягощением, соответствующим собственному весу, весу партнера и его противодействию. 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Упражнения для воспитания выносливости: упражнения или элементы с постепенным увеличением времени их выполнения. 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Упражнения для воспитания гибкости.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 Методы развития гибкости: активные (простые, пружинящие, маховые), пассивные (с </w:t>
      </w:r>
      <w:proofErr w:type="spellStart"/>
      <w:r w:rsidRPr="00637460">
        <w:rPr>
          <w:color w:val="000000" w:themeColor="text1"/>
          <w:sz w:val="20"/>
          <w:szCs w:val="20"/>
        </w:rPr>
        <w:lastRenderedPageBreak/>
        <w:t>самозахватами</w:t>
      </w:r>
      <w:proofErr w:type="spellEnd"/>
      <w:r w:rsidRPr="00637460">
        <w:rPr>
          <w:color w:val="000000" w:themeColor="text1"/>
          <w:sz w:val="20"/>
          <w:szCs w:val="20"/>
        </w:rPr>
        <w:t xml:space="preserve"> или с помощью партнера). 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Упражнения для воспитания ловкости. 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Методы воспитания ловкости. </w:t>
      </w:r>
    </w:p>
    <w:p w:rsidR="00A165ED" w:rsidRPr="00637460" w:rsidRDefault="00A165ED" w:rsidP="00A165ED">
      <w:pPr>
        <w:pStyle w:val="Default"/>
        <w:widowControl w:val="0"/>
        <w:numPr>
          <w:ilvl w:val="0"/>
          <w:numId w:val="16"/>
        </w:numPr>
        <w:tabs>
          <w:tab w:val="left" w:pos="993"/>
        </w:tabs>
        <w:ind w:left="0" w:firstLine="720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Использование  гимнастических упражнений. </w:t>
      </w:r>
    </w:p>
    <w:p w:rsidR="00A165ED" w:rsidRPr="00637460" w:rsidRDefault="00A165ED" w:rsidP="00A165ED">
      <w:pPr>
        <w:widowControl/>
        <w:numPr>
          <w:ilvl w:val="0"/>
          <w:numId w:val="16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Упражнения для воспитания быстроты. </w:t>
      </w:r>
    </w:p>
    <w:p w:rsidR="00A165ED" w:rsidRPr="00637460" w:rsidRDefault="00A165ED" w:rsidP="00A165ED">
      <w:pPr>
        <w:widowControl/>
        <w:numPr>
          <w:ilvl w:val="0"/>
          <w:numId w:val="16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Совершенствование двигательных реакций повторным реагированием на различные (зрительные, звуковые, тактильные) сигналы.</w:t>
      </w:r>
    </w:p>
    <w:p w:rsidR="00A165ED" w:rsidRPr="00637460" w:rsidRDefault="00A165ED" w:rsidP="00A165ED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spacing w:before="0" w:after="0"/>
        <w:ind w:firstLine="68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0A11FA">
        <w:rPr>
          <w:b/>
          <w:color w:val="000000" w:themeColor="text1"/>
          <w:sz w:val="20"/>
        </w:rPr>
        <w:t xml:space="preserve">очной </w:t>
      </w:r>
      <w:r w:rsidRPr="00637460">
        <w:rPr>
          <w:b/>
          <w:color w:val="000000" w:themeColor="text1"/>
          <w:sz w:val="20"/>
        </w:rPr>
        <w:t>форме</w:t>
      </w:r>
    </w:p>
    <w:p w:rsidR="00A165ED" w:rsidRPr="00637460" w:rsidRDefault="00A165ED" w:rsidP="00A165E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A165ED" w:rsidRPr="00637460" w:rsidTr="004A57FA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A165ED" w:rsidRPr="00637460" w:rsidTr="004A57FA">
        <w:trPr>
          <w:trHeight w:val="577"/>
          <w:tblHeader/>
        </w:trPr>
        <w:tc>
          <w:tcPr>
            <w:tcW w:w="0" w:type="auto"/>
            <w:vMerge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165ED" w:rsidRPr="00637460" w:rsidTr="004A57FA">
        <w:tc>
          <w:tcPr>
            <w:tcW w:w="0" w:type="auto"/>
          </w:tcPr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A165ED" w:rsidRPr="00637460" w:rsidTr="004A57FA">
        <w:trPr>
          <w:trHeight w:val="337"/>
        </w:trPr>
        <w:tc>
          <w:tcPr>
            <w:tcW w:w="0" w:type="auto"/>
          </w:tcPr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A165ED" w:rsidRPr="00637460" w:rsidTr="004A57FA">
        <w:tc>
          <w:tcPr>
            <w:tcW w:w="0" w:type="auto"/>
          </w:tcPr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32</w:t>
            </w:r>
          </w:p>
        </w:tc>
      </w:tr>
      <w:tr w:rsidR="00A165ED" w:rsidRPr="00637460" w:rsidTr="004A57FA">
        <w:tc>
          <w:tcPr>
            <w:tcW w:w="0" w:type="auto"/>
          </w:tcPr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165ED" w:rsidRPr="00637460" w:rsidTr="004A57FA">
        <w:tc>
          <w:tcPr>
            <w:tcW w:w="0" w:type="auto"/>
          </w:tcPr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A165ED" w:rsidRPr="00637460" w:rsidTr="004A57FA">
        <w:tc>
          <w:tcPr>
            <w:tcW w:w="0" w:type="auto"/>
          </w:tcPr>
          <w:p w:rsidR="00A165ED" w:rsidRPr="00637460" w:rsidRDefault="00A165ED" w:rsidP="00A165E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(зачет)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A165ED" w:rsidRPr="00637460" w:rsidTr="004A57FA">
        <w:trPr>
          <w:trHeight w:val="160"/>
        </w:trPr>
        <w:tc>
          <w:tcPr>
            <w:tcW w:w="0" w:type="auto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32</w:t>
            </w:r>
          </w:p>
        </w:tc>
        <w:tc>
          <w:tcPr>
            <w:tcW w:w="2091" w:type="dxa"/>
            <w:vAlign w:val="center"/>
          </w:tcPr>
          <w:p w:rsidR="00A165ED" w:rsidRPr="00637460" w:rsidRDefault="00A165ED" w:rsidP="00A165E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34,2</w:t>
            </w:r>
          </w:p>
        </w:tc>
      </w:tr>
    </w:tbl>
    <w:p w:rsidR="00A165ED" w:rsidRPr="00637460" w:rsidRDefault="00A165ED" w:rsidP="00A165ED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A165ED" w:rsidRPr="00637460" w:rsidRDefault="00A165ED" w:rsidP="00A165ED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0A11FA">
        <w:rPr>
          <w:i/>
          <w:color w:val="000000" w:themeColor="text1"/>
          <w:sz w:val="20"/>
        </w:rPr>
        <w:t xml:space="preserve">очной </w:t>
      </w:r>
      <w:r w:rsidRPr="00637460">
        <w:rPr>
          <w:i/>
          <w:color w:val="000000" w:themeColor="text1"/>
          <w:sz w:val="20"/>
        </w:rPr>
        <w:t>форме – 6%</w:t>
      </w:r>
    </w:p>
    <w:p w:rsidR="00A165ED" w:rsidRPr="00637460" w:rsidRDefault="00A165ED" w:rsidP="00A165ED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 Методические указания по освоению дисциплины </w:t>
      </w:r>
    </w:p>
    <w:p w:rsidR="00A165ED" w:rsidRPr="00637460" w:rsidRDefault="00A165ED" w:rsidP="00A165E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A165ED" w:rsidRPr="00637460" w:rsidRDefault="00A165ED" w:rsidP="00A165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A165ED" w:rsidRPr="00637460" w:rsidRDefault="00A165ED" w:rsidP="00A165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A165ED" w:rsidRPr="00637460" w:rsidRDefault="00A165ED" w:rsidP="00A165ED">
      <w:pPr>
        <w:widowControl/>
        <w:numPr>
          <w:ilvl w:val="0"/>
          <w:numId w:val="17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A165ED" w:rsidRPr="00637460" w:rsidRDefault="00A165ED" w:rsidP="00A165ED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A165ED" w:rsidRPr="00637460" w:rsidRDefault="00A165ED" w:rsidP="00A165E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184A6F" w:rsidRDefault="00184A6F" w:rsidP="00184A6F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184A6F" w:rsidRDefault="00184A6F" w:rsidP="00184A6F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184A6F" w:rsidRDefault="00184A6F" w:rsidP="00184A6F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184A6F" w:rsidRDefault="00184A6F" w:rsidP="00184A6F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184A6F" w:rsidRDefault="00184A6F" w:rsidP="00184A6F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имеется в наличии информационная система "Исток" для слабослышащих коллективного </w:t>
      </w:r>
      <w:r>
        <w:rPr>
          <w:sz w:val="20"/>
        </w:rPr>
        <w:lastRenderedPageBreak/>
        <w:t>пользования;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184A6F" w:rsidRDefault="00184A6F" w:rsidP="00184A6F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A165ED" w:rsidRPr="00637460" w:rsidRDefault="00184A6F" w:rsidP="00184A6F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A165ED" w:rsidRPr="00637460" w:rsidRDefault="00A165ED" w:rsidP="00A165ED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A165ED" w:rsidRPr="00637460" w:rsidRDefault="00A165ED" w:rsidP="00A165ED">
      <w:pPr>
        <w:numPr>
          <w:ilvl w:val="0"/>
          <w:numId w:val="18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A165ED" w:rsidRPr="00637460" w:rsidRDefault="00A165ED" w:rsidP="00A165ED">
      <w:pPr>
        <w:numPr>
          <w:ilvl w:val="0"/>
          <w:numId w:val="18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A165ED" w:rsidRPr="00637460" w:rsidRDefault="00A165ED" w:rsidP="00A165E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A165ED" w:rsidRPr="00637460" w:rsidRDefault="00A165ED" w:rsidP="00A165ED">
      <w:pPr>
        <w:numPr>
          <w:ilvl w:val="0"/>
          <w:numId w:val="18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A165ED" w:rsidRPr="00637460" w:rsidRDefault="00A165ED" w:rsidP="00A165ED">
      <w:pPr>
        <w:numPr>
          <w:ilvl w:val="0"/>
          <w:numId w:val="18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A165ED" w:rsidRPr="00637460" w:rsidRDefault="00A165ED" w:rsidP="00A165ED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A165ED" w:rsidRPr="00637460" w:rsidRDefault="00A165ED" w:rsidP="00A165ED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A165ED" w:rsidRPr="00637460" w:rsidRDefault="00A165ED" w:rsidP="00A165E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6.4.1 Формы самостоятельной работы обучающихся по разделам дисциплины 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Общая физическая культура</w:t>
      </w:r>
    </w:p>
    <w:p w:rsidR="00A165ED" w:rsidRPr="00637460" w:rsidRDefault="00A165ED" w:rsidP="00A165ED">
      <w:pPr>
        <w:widowControl/>
        <w:tabs>
          <w:tab w:val="left" w:pos="1134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A165ED" w:rsidRPr="00637460" w:rsidRDefault="00A165ED" w:rsidP="00A165ED">
      <w:pPr>
        <w:widowControl/>
        <w:numPr>
          <w:ilvl w:val="0"/>
          <w:numId w:val="19"/>
        </w:numPr>
        <w:shd w:val="clear" w:color="auto" w:fill="FFFFFF"/>
        <w:tabs>
          <w:tab w:val="clear" w:pos="720"/>
          <w:tab w:val="left" w:pos="0"/>
          <w:tab w:val="left" w:pos="1134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Значение физической культуры и спорта в жизни человека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Влияние физических упражнений на полноценное развитие организма человека.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Лечебная физическая культура: комплексы физических упражнений направленных на устранение различных заболеваний.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Физическая культура как средство борьбы от переутомления и низкой работоспособности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методы коррекции фигуры с помощью физических упражнений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Основные системы оздоровительной физической культуры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Меры предосторожности во время занятий физической культурой.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Основные методы </w:t>
      </w:r>
      <w:proofErr w:type="spellStart"/>
      <w:r w:rsidRPr="00637460">
        <w:rPr>
          <w:color w:val="000000" w:themeColor="text1"/>
          <w:sz w:val="20"/>
        </w:rPr>
        <w:t>саморегуляции</w:t>
      </w:r>
      <w:proofErr w:type="spellEnd"/>
      <w:r w:rsidRPr="00637460">
        <w:rPr>
          <w:color w:val="000000" w:themeColor="text1"/>
          <w:sz w:val="20"/>
        </w:rPr>
        <w:t xml:space="preserve"> психических и физических заболеваний. 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 xml:space="preserve">Адаптация к физическим упражнениям на разных возрастных этапах. 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Развитие выносливости во время занятий спортом. </w:t>
      </w:r>
    </w:p>
    <w:p w:rsidR="00A165ED" w:rsidRPr="00637460" w:rsidRDefault="00A165ED" w:rsidP="00A165ED">
      <w:pPr>
        <w:pStyle w:val="Default"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Место физкультуры и спорта в моей жизни (прошлое, настоящее, перспективы). </w:t>
      </w:r>
    </w:p>
    <w:p w:rsidR="00A165ED" w:rsidRPr="00637460" w:rsidRDefault="00A165ED" w:rsidP="00A165ED">
      <w:pPr>
        <w:widowControl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Влияние занятий спортом на развитие личностных качеств.</w:t>
      </w:r>
    </w:p>
    <w:p w:rsidR="00A165ED" w:rsidRPr="00637460" w:rsidRDefault="00A165ED" w:rsidP="00A165ED">
      <w:pPr>
        <w:pStyle w:val="Default"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Занятия спортом как средство развития профессионально важных жизненных качеств (на примере конкретной профессиональной деятельности).</w:t>
      </w:r>
    </w:p>
    <w:p w:rsidR="00A165ED" w:rsidRPr="00637460" w:rsidRDefault="00A165ED" w:rsidP="00A165ED">
      <w:pPr>
        <w:pStyle w:val="Default"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Влияние физических упражнений на совершенствование различных систем организма человека.</w:t>
      </w:r>
    </w:p>
    <w:p w:rsidR="00A165ED" w:rsidRPr="00637460" w:rsidRDefault="00A165ED" w:rsidP="00A165ED">
      <w:pPr>
        <w:pStyle w:val="Default"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>Значение средств физической культуры в повышении работоспособности студента и профилактике утомления.</w:t>
      </w:r>
    </w:p>
    <w:p w:rsidR="00A165ED" w:rsidRPr="00637460" w:rsidRDefault="00A165ED" w:rsidP="00A165ED">
      <w:pPr>
        <w:pStyle w:val="Default"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Взаимосвязь и взаимозависимость духовного и физического самосовершенствования. </w:t>
      </w:r>
    </w:p>
    <w:p w:rsidR="00A165ED" w:rsidRPr="00637460" w:rsidRDefault="00A165ED" w:rsidP="00A165ED">
      <w:pPr>
        <w:pStyle w:val="Default"/>
        <w:numPr>
          <w:ilvl w:val="0"/>
          <w:numId w:val="19"/>
        </w:numPr>
        <w:tabs>
          <w:tab w:val="clear" w:pos="720"/>
          <w:tab w:val="left" w:pos="0"/>
          <w:tab w:val="left" w:pos="1134"/>
        </w:tabs>
        <w:ind w:left="0" w:firstLine="709"/>
        <w:jc w:val="both"/>
        <w:rPr>
          <w:color w:val="000000" w:themeColor="text1"/>
          <w:sz w:val="20"/>
          <w:szCs w:val="20"/>
        </w:rPr>
      </w:pPr>
      <w:r w:rsidRPr="00637460">
        <w:rPr>
          <w:color w:val="000000" w:themeColor="text1"/>
          <w:sz w:val="20"/>
          <w:szCs w:val="20"/>
        </w:rPr>
        <w:t xml:space="preserve">Профилактика </w:t>
      </w:r>
      <w:proofErr w:type="spellStart"/>
      <w:r w:rsidRPr="00637460">
        <w:rPr>
          <w:color w:val="000000" w:themeColor="text1"/>
          <w:sz w:val="20"/>
          <w:szCs w:val="20"/>
        </w:rPr>
        <w:t>девиантного</w:t>
      </w:r>
      <w:proofErr w:type="spellEnd"/>
      <w:r w:rsidRPr="00637460">
        <w:rPr>
          <w:color w:val="000000" w:themeColor="text1"/>
          <w:sz w:val="20"/>
          <w:szCs w:val="20"/>
        </w:rPr>
        <w:t xml:space="preserve"> поведения подростков и молодежи средствами физической культуры и спорта.</w:t>
      </w:r>
    </w:p>
    <w:p w:rsidR="00A165ED" w:rsidRPr="00637460" w:rsidRDefault="00A165ED" w:rsidP="00A165ED">
      <w:pPr>
        <w:widowControl/>
        <w:suppressAutoHyphens/>
        <w:snapToGrid/>
        <w:spacing w:before="0" w:after="0"/>
        <w:ind w:firstLine="720"/>
        <w:jc w:val="both"/>
        <w:rPr>
          <w:b/>
          <w:bCs/>
          <w:color w:val="000000" w:themeColor="text1"/>
          <w:sz w:val="20"/>
        </w:rPr>
      </w:pPr>
    </w:p>
    <w:p w:rsidR="00A165ED" w:rsidRPr="00637460" w:rsidRDefault="00F409B1" w:rsidP="00F409B1">
      <w:pPr>
        <w:widowControl/>
        <w:tabs>
          <w:tab w:val="left" w:pos="851"/>
          <w:tab w:val="left" w:pos="1134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A165ED" w:rsidRPr="00637460">
        <w:rPr>
          <w:b/>
          <w:color w:val="000000" w:themeColor="text1"/>
          <w:sz w:val="20"/>
        </w:rPr>
        <w:t>. Учебно-методическое и информационное обеспечение дисциплины</w:t>
      </w:r>
    </w:p>
    <w:p w:rsidR="00A165ED" w:rsidRPr="00637460" w:rsidRDefault="00F409B1" w:rsidP="00F409B1">
      <w:pPr>
        <w:widowControl/>
        <w:tabs>
          <w:tab w:val="left" w:pos="851"/>
          <w:tab w:val="left" w:pos="1134"/>
        </w:tabs>
        <w:snapToGrid/>
        <w:spacing w:before="0" w:after="0"/>
        <w:ind w:firstLine="567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A165ED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5737C5" w:rsidRDefault="005737C5" w:rsidP="005737C5">
      <w:pPr>
        <w:tabs>
          <w:tab w:val="left" w:pos="900"/>
        </w:tabs>
        <w:suppressAutoHyphens/>
        <w:spacing w:before="0" w:after="0"/>
        <w:ind w:firstLine="709"/>
        <w:rPr>
          <w:b/>
          <w:sz w:val="20"/>
        </w:rPr>
      </w:pPr>
      <w:r>
        <w:rPr>
          <w:b/>
          <w:sz w:val="20"/>
        </w:rPr>
        <w:t>Нормативные правовые акты</w:t>
      </w:r>
    </w:p>
    <w:p w:rsidR="005737C5" w:rsidRDefault="005737C5" w:rsidP="005737C5">
      <w:pPr>
        <w:tabs>
          <w:tab w:val="left" w:pos="900"/>
          <w:tab w:val="left" w:pos="1080"/>
        </w:tabs>
        <w:suppressAutoHyphens/>
        <w:spacing w:before="0" w:after="0"/>
        <w:ind w:firstLine="709"/>
        <w:jc w:val="both"/>
        <w:rPr>
          <w:bCs/>
          <w:sz w:val="20"/>
        </w:rPr>
      </w:pPr>
      <w:r>
        <w:rPr>
          <w:bCs/>
          <w:sz w:val="20"/>
        </w:rPr>
        <w:t xml:space="preserve">1. О физической культуре и спорте в Российской Федерации[Текст] : </w:t>
      </w:r>
      <w:proofErr w:type="spellStart"/>
      <w:r>
        <w:rPr>
          <w:bCs/>
          <w:sz w:val="20"/>
        </w:rPr>
        <w:t>Федер</w:t>
      </w:r>
      <w:proofErr w:type="spellEnd"/>
      <w:r>
        <w:rPr>
          <w:bCs/>
          <w:sz w:val="20"/>
        </w:rPr>
        <w:t>. закон от 04.12.2007 г. № 329-ФЗ  // Собрание законодательства Рос. Федерации – 2007 - № 50, ст. 6242.</w:t>
      </w:r>
    </w:p>
    <w:p w:rsidR="00A165ED" w:rsidRPr="00637460" w:rsidRDefault="00A165ED" w:rsidP="00F409B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A165ED" w:rsidRPr="00637460" w:rsidRDefault="00A165ED" w:rsidP="00F409B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B15F23" w:rsidRPr="00B15F23" w:rsidRDefault="00B15F23" w:rsidP="00F409B1">
      <w:pPr>
        <w:pStyle w:val="afffc"/>
        <w:numPr>
          <w:ilvl w:val="0"/>
          <w:numId w:val="28"/>
        </w:numPr>
        <w:tabs>
          <w:tab w:val="left" w:pos="851"/>
          <w:tab w:val="left" w:pos="1080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B15F23">
        <w:rPr>
          <w:rFonts w:ascii="Times New Roman" w:hAnsi="Times New Roman"/>
          <w:color w:val="000000" w:themeColor="text1"/>
        </w:rPr>
        <w:t xml:space="preserve">Физическая культура: учебное пособие / А. Г. </w:t>
      </w:r>
      <w:proofErr w:type="spellStart"/>
      <w:r w:rsidRPr="00B15F23">
        <w:rPr>
          <w:rFonts w:ascii="Times New Roman" w:hAnsi="Times New Roman"/>
          <w:color w:val="000000" w:themeColor="text1"/>
        </w:rPr>
        <w:t>Наймушина</w:t>
      </w:r>
      <w:proofErr w:type="spellEnd"/>
      <w:r w:rsidRPr="00B15F23">
        <w:rPr>
          <w:rFonts w:ascii="Times New Roman" w:hAnsi="Times New Roman"/>
          <w:color w:val="000000" w:themeColor="text1"/>
        </w:rPr>
        <w:t xml:space="preserve">, Ю. А. Петрова, О. А. </w:t>
      </w:r>
      <w:proofErr w:type="spellStart"/>
      <w:r w:rsidRPr="00B15F23">
        <w:rPr>
          <w:rFonts w:ascii="Times New Roman" w:hAnsi="Times New Roman"/>
          <w:color w:val="000000" w:themeColor="text1"/>
        </w:rPr>
        <w:t>Драгич</w:t>
      </w:r>
      <w:proofErr w:type="spellEnd"/>
      <w:r w:rsidRPr="00B15F23">
        <w:rPr>
          <w:rFonts w:ascii="Times New Roman" w:hAnsi="Times New Roman"/>
          <w:color w:val="000000" w:themeColor="text1"/>
        </w:rPr>
        <w:t xml:space="preserve">, Н. Н. Рябова. — Тюмень: Тюменский индустриальный университет, 2019. — 75 c. — ISBN 978-5-9961-2006-2. — Текст: электронный // Электронно-библиотечная система IPR BOOKS: [сайт]. — URL: http://www.iprbookshop.ru/101437.html </w:t>
      </w:r>
    </w:p>
    <w:p w:rsidR="00B15F23" w:rsidRPr="00B15F23" w:rsidRDefault="00B15F23" w:rsidP="00F409B1">
      <w:pPr>
        <w:pStyle w:val="afffc"/>
        <w:numPr>
          <w:ilvl w:val="0"/>
          <w:numId w:val="28"/>
        </w:numPr>
        <w:tabs>
          <w:tab w:val="left" w:pos="851"/>
          <w:tab w:val="left" w:pos="1080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B15F23">
        <w:rPr>
          <w:rFonts w:ascii="Times New Roman" w:hAnsi="Times New Roman"/>
          <w:color w:val="000000" w:themeColor="text1"/>
        </w:rPr>
        <w:t>Лифанов А. Д. Физическая культура и спорт как основа здорового образа жизни студента: учебно-методическое пособие / А. Д. Лифанов, Г. Д. Гейко, А. Г. Хайруллин. — Казань: Казанский национальный исследовательский технологический университет, 2019. — 152 c. — ISBN 978-5-7882-2606-4. — Текст: электронный // Электронно-библиотечная система IPR BOOKS: [сайт]. — URL: http://www.iprbookshop.ru/100657.html</w:t>
      </w:r>
    </w:p>
    <w:p w:rsidR="00B15F23" w:rsidRDefault="00B15F23" w:rsidP="00F409B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A165ED" w:rsidRPr="00637460" w:rsidRDefault="00A165ED" w:rsidP="00F409B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A165ED" w:rsidRPr="00637460" w:rsidRDefault="00A165ED" w:rsidP="00F409B1">
      <w:pPr>
        <w:pStyle w:val="afffc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proofErr w:type="spellStart"/>
      <w:r w:rsidRPr="00637460">
        <w:rPr>
          <w:rFonts w:ascii="Times New Roman" w:hAnsi="Times New Roman"/>
          <w:color w:val="000000" w:themeColor="text1"/>
        </w:rPr>
        <w:t>Небытова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 Л.А. Физическая культура [Электронный ресурс]: учебное пособие / Л.А. </w:t>
      </w:r>
      <w:proofErr w:type="spellStart"/>
      <w:r w:rsidRPr="00637460">
        <w:rPr>
          <w:rFonts w:ascii="Times New Roman" w:hAnsi="Times New Roman"/>
          <w:color w:val="000000" w:themeColor="text1"/>
        </w:rPr>
        <w:t>Небытова</w:t>
      </w:r>
      <w:proofErr w:type="spellEnd"/>
      <w:r w:rsidRPr="00637460">
        <w:rPr>
          <w:rFonts w:ascii="Times New Roman" w:hAnsi="Times New Roman"/>
          <w:color w:val="000000" w:themeColor="text1"/>
        </w:rPr>
        <w:t>, М.В. Катренко, Н.И. Соколова. — Электрон. текстовые данные. — Ставрополь: Северо-Кавказский федеральный университет, 2017. — 269 c. — 2227-8397. — Режим доступа: http://www.iprbookshop.ru/75608</w:t>
      </w:r>
    </w:p>
    <w:p w:rsidR="00A165ED" w:rsidRPr="00637460" w:rsidRDefault="00A165ED" w:rsidP="00F409B1">
      <w:pPr>
        <w:pStyle w:val="afffc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Татарова С.Ю. Физическая культура как один из аспектов составляющих здоровый образ жизни студентов [Электронный ресурс] / С.Ю. Татарова, В.Б. </w:t>
      </w:r>
      <w:proofErr w:type="spellStart"/>
      <w:r w:rsidRPr="00637460">
        <w:rPr>
          <w:rFonts w:ascii="Times New Roman" w:hAnsi="Times New Roman"/>
          <w:color w:val="000000" w:themeColor="text1"/>
        </w:rPr>
        <w:t>Татаров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М.: Научный консультант, 2017. — 211 c. — 978-5-9909615-6-2. — Режим доступа: http://www.iprbookshop.ru/75150</w:t>
      </w:r>
    </w:p>
    <w:p w:rsidR="00A165ED" w:rsidRPr="00637460" w:rsidRDefault="00A165ED" w:rsidP="00F409B1">
      <w:pPr>
        <w:pStyle w:val="afffc"/>
        <w:numPr>
          <w:ilvl w:val="0"/>
          <w:numId w:val="2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Быченков С.В. Физическая культура [Электронный ресурс]: учебник для студентов высших учебных заведений / С.В. Быченков, О.В. </w:t>
      </w:r>
      <w:proofErr w:type="spellStart"/>
      <w:r w:rsidRPr="00637460">
        <w:rPr>
          <w:rFonts w:ascii="Times New Roman" w:hAnsi="Times New Roman"/>
          <w:color w:val="000000" w:themeColor="text1"/>
        </w:rPr>
        <w:t>Везеницын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Саратов: Вузовское образование, 2016. — 270 c. — 2227-8397. — Режим доступа: http://www.iprbookshop.ru/49867</w:t>
      </w:r>
    </w:p>
    <w:p w:rsidR="00A165ED" w:rsidRPr="00637460" w:rsidRDefault="00A165ED" w:rsidP="00F409B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A165ED" w:rsidRPr="00637460" w:rsidRDefault="00F409B1" w:rsidP="00F409B1">
      <w:pPr>
        <w:widowControl/>
        <w:tabs>
          <w:tab w:val="left" w:pos="851"/>
          <w:tab w:val="left" w:pos="1080"/>
          <w:tab w:val="left" w:pos="1134"/>
        </w:tabs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A165ED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225D4E" w:rsidRPr="00684121" w:rsidRDefault="00225D4E" w:rsidP="00F409B1">
      <w:pPr>
        <w:widowControl/>
        <w:numPr>
          <w:ilvl w:val="0"/>
          <w:numId w:val="27"/>
        </w:numPr>
        <w:tabs>
          <w:tab w:val="clear" w:pos="1429"/>
          <w:tab w:val="left" w:pos="-36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sz w:val="20"/>
        </w:rPr>
      </w:pPr>
      <w:r w:rsidRPr="00684121">
        <w:rPr>
          <w:sz w:val="20"/>
        </w:rPr>
        <w:t>www.piter.com</w:t>
      </w:r>
    </w:p>
    <w:p w:rsidR="00225D4E" w:rsidRPr="00684121" w:rsidRDefault="00225D4E" w:rsidP="00F409B1">
      <w:pPr>
        <w:widowControl/>
        <w:numPr>
          <w:ilvl w:val="0"/>
          <w:numId w:val="27"/>
        </w:numPr>
        <w:tabs>
          <w:tab w:val="clear" w:pos="1429"/>
          <w:tab w:val="left" w:pos="-36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sz w:val="20"/>
        </w:rPr>
      </w:pPr>
      <w:r w:rsidRPr="00684121">
        <w:rPr>
          <w:sz w:val="20"/>
        </w:rPr>
        <w:t>http://lib.sportedu.ru</w:t>
      </w:r>
    </w:p>
    <w:p w:rsidR="00225D4E" w:rsidRPr="00684121" w:rsidRDefault="00225D4E" w:rsidP="00F409B1">
      <w:pPr>
        <w:widowControl/>
        <w:numPr>
          <w:ilvl w:val="0"/>
          <w:numId w:val="27"/>
        </w:numPr>
        <w:tabs>
          <w:tab w:val="clear" w:pos="1429"/>
          <w:tab w:val="left" w:pos="-36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sz w:val="20"/>
        </w:rPr>
      </w:pPr>
      <w:r w:rsidRPr="00684121">
        <w:rPr>
          <w:sz w:val="20"/>
        </w:rPr>
        <w:t>http://lib.sportedu.ru/press/tpfk</w:t>
      </w:r>
    </w:p>
    <w:p w:rsidR="00225D4E" w:rsidRPr="00684121" w:rsidRDefault="00225D4E" w:rsidP="00F409B1">
      <w:pPr>
        <w:widowControl/>
        <w:numPr>
          <w:ilvl w:val="0"/>
          <w:numId w:val="27"/>
        </w:numPr>
        <w:tabs>
          <w:tab w:val="clear" w:pos="1429"/>
          <w:tab w:val="left" w:pos="-36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sz w:val="20"/>
        </w:rPr>
      </w:pPr>
      <w:r w:rsidRPr="00684121">
        <w:rPr>
          <w:sz w:val="20"/>
        </w:rPr>
        <w:t>http://www.sportedu.ru</w:t>
      </w:r>
    </w:p>
    <w:p w:rsidR="00225D4E" w:rsidRPr="00684121" w:rsidRDefault="00225D4E" w:rsidP="00F409B1">
      <w:pPr>
        <w:widowControl/>
        <w:numPr>
          <w:ilvl w:val="0"/>
          <w:numId w:val="27"/>
        </w:numPr>
        <w:tabs>
          <w:tab w:val="clear" w:pos="1429"/>
          <w:tab w:val="left" w:pos="-360"/>
          <w:tab w:val="left" w:pos="851"/>
          <w:tab w:val="left" w:pos="1080"/>
          <w:tab w:val="left" w:pos="1134"/>
        </w:tabs>
        <w:suppressAutoHyphens/>
        <w:snapToGrid/>
        <w:spacing w:before="0" w:after="0"/>
        <w:ind w:left="0" w:firstLine="567"/>
        <w:jc w:val="both"/>
        <w:rPr>
          <w:sz w:val="20"/>
        </w:rPr>
      </w:pPr>
      <w:r w:rsidRPr="00684121">
        <w:rPr>
          <w:sz w:val="20"/>
        </w:rPr>
        <w:t>http://www.i</w:t>
      </w:r>
      <w:r w:rsidRPr="00684121">
        <w:rPr>
          <w:sz w:val="20"/>
          <w:lang w:val="en-US"/>
        </w:rPr>
        <w:t>n</w:t>
      </w:r>
      <w:r w:rsidRPr="00684121">
        <w:rPr>
          <w:sz w:val="20"/>
        </w:rPr>
        <w:t>fosport.ru</w:t>
      </w:r>
    </w:p>
    <w:p w:rsidR="00A165ED" w:rsidRPr="00637460" w:rsidRDefault="00A165ED" w:rsidP="00F409B1">
      <w:pPr>
        <w:pStyle w:val="10"/>
        <w:tabs>
          <w:tab w:val="left" w:pos="851"/>
          <w:tab w:val="left" w:pos="1134"/>
          <w:tab w:val="right" w:leader="dot" w:pos="9600"/>
        </w:tabs>
        <w:ind w:firstLine="567"/>
        <w:rPr>
          <w:rFonts w:ascii="Times New Roman" w:hAnsi="Times New Roman"/>
          <w:color w:val="000000" w:themeColor="text1"/>
        </w:rPr>
      </w:pPr>
    </w:p>
    <w:p w:rsidR="00422F3D" w:rsidRDefault="00F409B1" w:rsidP="00F409B1">
      <w:pPr>
        <w:tabs>
          <w:tab w:val="left" w:pos="851"/>
          <w:tab w:val="left" w:pos="1134"/>
        </w:tabs>
        <w:spacing w:before="0" w:after="0"/>
        <w:ind w:firstLine="567"/>
        <w:jc w:val="both"/>
        <w:rPr>
          <w:b/>
          <w:sz w:val="20"/>
        </w:rPr>
      </w:pPr>
      <w:r>
        <w:rPr>
          <w:b/>
          <w:sz w:val="20"/>
        </w:rPr>
        <w:t>8</w:t>
      </w:r>
      <w:r w:rsidR="00422F3D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422F3D" w:rsidRDefault="00422F3D" w:rsidP="00422F3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D746C1" w:rsidRDefault="00D746C1" w:rsidP="00422F3D">
      <w:pPr>
        <w:spacing w:before="0" w:after="0"/>
        <w:ind w:firstLine="709"/>
        <w:jc w:val="both"/>
        <w:rPr>
          <w:sz w:val="20"/>
        </w:rPr>
      </w:pPr>
      <w:r w:rsidRPr="00D746C1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8622B4" w:rsidRDefault="008622B4" w:rsidP="00422F3D">
      <w:pPr>
        <w:spacing w:before="0" w:after="0"/>
        <w:ind w:firstLine="709"/>
        <w:jc w:val="both"/>
        <w:rPr>
          <w:sz w:val="20"/>
        </w:rPr>
      </w:pPr>
      <w:r w:rsidRPr="008622B4">
        <w:rPr>
          <w:sz w:val="20"/>
        </w:rPr>
        <w:t>-  спортивный зал;</w:t>
      </w:r>
    </w:p>
    <w:p w:rsidR="00422F3D" w:rsidRDefault="00422F3D" w:rsidP="00422F3D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A165ED" w:rsidRPr="00637460" w:rsidRDefault="00422F3D" w:rsidP="00422F3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A165ED" w:rsidRPr="00637460" w:rsidRDefault="00A165ED" w:rsidP="00A165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A165ED" w:rsidRPr="00637460" w:rsidRDefault="00A165ED" w:rsidP="00A165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A165ED" w:rsidRPr="00637460" w:rsidRDefault="00A165ED" w:rsidP="00A165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A165ED" w:rsidRPr="00637460" w:rsidRDefault="00A165ED" w:rsidP="00A165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A165ED" w:rsidRPr="00637460" w:rsidRDefault="00173BF2" w:rsidP="00A165ED">
      <w:pPr>
        <w:spacing w:before="0" w:after="0"/>
        <w:ind w:firstLine="709"/>
        <w:rPr>
          <w:sz w:val="20"/>
          <w:lang w:val="en-US"/>
        </w:rPr>
      </w:pPr>
      <w:hyperlink r:id="rId6" w:history="1">
        <w:r w:rsidR="00A165ED" w:rsidRPr="00637460">
          <w:rPr>
            <w:sz w:val="20"/>
            <w:lang w:val="en-US"/>
          </w:rPr>
          <w:t>http://qsp.su/tools/onlinehelp/about_license_gpl_russian.html</w:t>
        </w:r>
      </w:hyperlink>
      <w:r w:rsidR="00A165ED" w:rsidRPr="00637460">
        <w:rPr>
          <w:sz w:val="20"/>
          <w:lang w:val="en-US"/>
        </w:rPr>
        <w:t xml:space="preserve"> 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A165ED" w:rsidRPr="00637460" w:rsidRDefault="00173BF2" w:rsidP="00A165ED">
      <w:pPr>
        <w:spacing w:before="0" w:after="0"/>
        <w:ind w:firstLine="709"/>
        <w:rPr>
          <w:sz w:val="20"/>
        </w:rPr>
      </w:pPr>
      <w:hyperlink r:id="rId7" w:history="1">
        <w:r w:rsidR="00A165ED" w:rsidRPr="00637460">
          <w:rPr>
            <w:sz w:val="20"/>
          </w:rPr>
          <w:t>http://qsp.su/tools/onlinehelp/about_license_gpl_russian.html</w:t>
        </w:r>
      </w:hyperlink>
    </w:p>
    <w:p w:rsidR="00A165ED" w:rsidRPr="00637460" w:rsidRDefault="00A165ED" w:rsidP="00A165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A165ED" w:rsidRPr="00637460" w:rsidRDefault="00173BF2" w:rsidP="00A165ED">
      <w:pPr>
        <w:spacing w:before="0" w:after="0"/>
        <w:ind w:firstLine="709"/>
        <w:rPr>
          <w:sz w:val="20"/>
          <w:lang w:val="en-US"/>
        </w:rPr>
      </w:pPr>
      <w:hyperlink r:id="rId8" w:history="1">
        <w:r w:rsidR="00A165ED" w:rsidRPr="00637460">
          <w:rPr>
            <w:sz w:val="20"/>
            <w:lang w:val="en-US"/>
          </w:rPr>
          <w:t>http://qsp.su/tools/onlinehelp/about_license_gpl_russian.html</w:t>
        </w:r>
      </w:hyperlink>
      <w:r w:rsidR="00A165ED" w:rsidRPr="00637460">
        <w:rPr>
          <w:sz w:val="20"/>
          <w:lang w:val="en-US"/>
        </w:rPr>
        <w:t xml:space="preserve"> </w:t>
      </w:r>
    </w:p>
    <w:p w:rsidR="00A165ED" w:rsidRPr="00637460" w:rsidRDefault="00A165ED" w:rsidP="00A165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A165ED" w:rsidRPr="00637460" w:rsidRDefault="00173BF2" w:rsidP="00A165ED">
      <w:pPr>
        <w:spacing w:before="0" w:after="0"/>
        <w:ind w:firstLine="709"/>
        <w:rPr>
          <w:sz w:val="20"/>
          <w:lang w:val="en-US"/>
        </w:rPr>
      </w:pPr>
      <w:hyperlink r:id="rId9" w:history="1">
        <w:r w:rsidR="00A165ED" w:rsidRPr="00637460">
          <w:rPr>
            <w:sz w:val="20"/>
            <w:lang w:val="en-US"/>
          </w:rPr>
          <w:t>http://qsp.su/tools/onlinehelp/about_license_gpl_russian.html</w:t>
        </w:r>
      </w:hyperlink>
    </w:p>
    <w:p w:rsidR="00A165ED" w:rsidRPr="00637460" w:rsidRDefault="00A165ED" w:rsidP="00A165ED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A165ED" w:rsidRPr="00637460" w:rsidRDefault="00173BF2" w:rsidP="00A165ED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A165ED" w:rsidRPr="00637460">
          <w:rPr>
            <w:sz w:val="20"/>
            <w:lang w:val="en-US"/>
          </w:rPr>
          <w:t>http://qsp.su/tools/onlinehelp/about_license_gpl_russian.html</w:t>
        </w:r>
      </w:hyperlink>
    </w:p>
    <w:p w:rsidR="00A165ED" w:rsidRPr="00637460" w:rsidRDefault="00A165ED" w:rsidP="00A165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A165ED" w:rsidRPr="00637460" w:rsidRDefault="00A165ED" w:rsidP="00A165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Центральная отраслевая библиотека по физической культуре и спорту </w:t>
      </w:r>
      <w:hyperlink r:id="rId11" w:history="1">
        <w:r w:rsidRPr="00637460">
          <w:rPr>
            <w:rStyle w:val="ab"/>
            <w:sz w:val="20"/>
          </w:rPr>
          <w:t>http://lib.sportedu.ru/</w:t>
        </w:r>
      </w:hyperlink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Спортивная Россия. Открытая платформа </w:t>
      </w:r>
      <w:hyperlink r:id="rId12" w:history="1">
        <w:r w:rsidRPr="00637460">
          <w:rPr>
            <w:rStyle w:val="ab"/>
            <w:sz w:val="20"/>
          </w:rPr>
          <w:t>https://www.infosport.ru/</w:t>
        </w:r>
      </w:hyperlink>
    </w:p>
    <w:p w:rsidR="00A165ED" w:rsidRPr="00637460" w:rsidRDefault="00A165ED" w:rsidP="00A165ED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A165ED" w:rsidRPr="00637460" w:rsidRDefault="00A165ED" w:rsidP="00A165E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0D56E0" w:rsidRPr="00684121" w:rsidRDefault="000D56E0" w:rsidP="000D56E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84121">
        <w:rPr>
          <w:i/>
          <w:sz w:val="20"/>
        </w:rPr>
        <w:t>Информационно-справочные системы:</w:t>
      </w:r>
    </w:p>
    <w:p w:rsidR="000D56E0" w:rsidRPr="005F4C1F" w:rsidRDefault="000D56E0" w:rsidP="000D56E0">
      <w:pPr>
        <w:spacing w:before="0" w:after="0"/>
        <w:rPr>
          <w:sz w:val="20"/>
        </w:rPr>
      </w:pPr>
      <w:r w:rsidRPr="005F4C1F">
        <w:rPr>
          <w:sz w:val="20"/>
        </w:rPr>
        <w:t xml:space="preserve">Справочно-правовая система «Гарант»; </w:t>
      </w:r>
    </w:p>
    <w:p w:rsidR="000D56E0" w:rsidRDefault="000D56E0" w:rsidP="000D56E0">
      <w:pPr>
        <w:spacing w:before="0" w:after="0"/>
      </w:pPr>
      <w:r w:rsidRPr="005F4C1F">
        <w:rPr>
          <w:sz w:val="20"/>
        </w:rPr>
        <w:t>Справочно-правовая система «Консультант Плюс».</w:t>
      </w:r>
    </w:p>
    <w:p w:rsidR="00A165ED" w:rsidRPr="00637460" w:rsidRDefault="00A165ED" w:rsidP="00A165ED">
      <w:pPr>
        <w:widowControl/>
        <w:tabs>
          <w:tab w:val="left" w:pos="360"/>
          <w:tab w:val="left" w:pos="900"/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6564D2" w:rsidRDefault="006564D2" w:rsidP="00A165ED">
      <w:pPr>
        <w:spacing w:before="0" w:after="0"/>
      </w:pPr>
    </w:p>
    <w:sectPr w:rsidR="006564D2" w:rsidSect="00A165E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15709B3"/>
    <w:multiLevelType w:val="multilevel"/>
    <w:tmpl w:val="015709B3"/>
    <w:lvl w:ilvl="0">
      <w:start w:val="1"/>
      <w:numFmt w:val="bullet"/>
      <w:lvlText w:val=""/>
      <w:lvlJc w:val="left"/>
      <w:pPr>
        <w:tabs>
          <w:tab w:val="left" w:pos="1174"/>
        </w:tabs>
        <w:ind w:left="1174" w:hanging="360"/>
      </w:pPr>
    </w:lvl>
    <w:lvl w:ilvl="1">
      <w:start w:val="1"/>
      <w:numFmt w:val="bullet"/>
      <w:lvlText w:val="o"/>
      <w:lvlJc w:val="left"/>
      <w:pPr>
        <w:tabs>
          <w:tab w:val="left" w:pos="1894"/>
        </w:tabs>
        <w:ind w:left="1894" w:hanging="360"/>
      </w:pPr>
    </w:lvl>
    <w:lvl w:ilvl="2">
      <w:start w:val="1"/>
      <w:numFmt w:val="bullet"/>
      <w:lvlText w:val=""/>
      <w:lvlJc w:val="left"/>
      <w:pPr>
        <w:tabs>
          <w:tab w:val="left" w:pos="2614"/>
        </w:tabs>
        <w:ind w:left="2614" w:hanging="360"/>
      </w:pPr>
    </w:lvl>
    <w:lvl w:ilvl="3">
      <w:start w:val="1"/>
      <w:numFmt w:val="bullet"/>
      <w:lvlText w:val=""/>
      <w:lvlJc w:val="left"/>
      <w:pPr>
        <w:tabs>
          <w:tab w:val="left" w:pos="3334"/>
        </w:tabs>
        <w:ind w:left="3334" w:hanging="360"/>
      </w:pPr>
    </w:lvl>
    <w:lvl w:ilvl="4">
      <w:start w:val="1"/>
      <w:numFmt w:val="bullet"/>
      <w:lvlText w:val="o"/>
      <w:lvlJc w:val="left"/>
      <w:pPr>
        <w:tabs>
          <w:tab w:val="left" w:pos="4054"/>
        </w:tabs>
        <w:ind w:left="4054" w:hanging="360"/>
      </w:pPr>
    </w:lvl>
    <w:lvl w:ilvl="5">
      <w:start w:val="1"/>
      <w:numFmt w:val="bullet"/>
      <w:lvlText w:val=""/>
      <w:lvlJc w:val="left"/>
      <w:pPr>
        <w:tabs>
          <w:tab w:val="left" w:pos="4774"/>
        </w:tabs>
        <w:ind w:left="4774" w:hanging="360"/>
      </w:pPr>
    </w:lvl>
    <w:lvl w:ilvl="6">
      <w:start w:val="1"/>
      <w:numFmt w:val="bullet"/>
      <w:lvlText w:val=""/>
      <w:lvlJc w:val="left"/>
      <w:pPr>
        <w:tabs>
          <w:tab w:val="left" w:pos="5494"/>
        </w:tabs>
        <w:ind w:left="5494" w:hanging="360"/>
      </w:pPr>
    </w:lvl>
    <w:lvl w:ilvl="7">
      <w:start w:val="1"/>
      <w:numFmt w:val="bullet"/>
      <w:lvlText w:val="o"/>
      <w:lvlJc w:val="left"/>
      <w:pPr>
        <w:tabs>
          <w:tab w:val="left" w:pos="6214"/>
        </w:tabs>
        <w:ind w:left="6214" w:hanging="360"/>
      </w:pPr>
    </w:lvl>
    <w:lvl w:ilvl="8">
      <w:start w:val="1"/>
      <w:numFmt w:val="bullet"/>
      <w:lvlText w:val=""/>
      <w:lvlJc w:val="left"/>
      <w:pPr>
        <w:tabs>
          <w:tab w:val="left" w:pos="6934"/>
        </w:tabs>
        <w:ind w:left="6934" w:hanging="360"/>
      </w:pPr>
    </w:lvl>
  </w:abstractNum>
  <w:abstractNum w:abstractNumId="7" w15:restartNumberingAfterBreak="0">
    <w:nsid w:val="026632D3"/>
    <w:multiLevelType w:val="multilevel"/>
    <w:tmpl w:val="026632D3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9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0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DC41D2"/>
    <w:multiLevelType w:val="multilevel"/>
    <w:tmpl w:val="24DC41D2"/>
    <w:lvl w:ilvl="0">
      <w:start w:val="1"/>
      <w:numFmt w:val="decimal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none"/>
      <w:lvlText w:val="%3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3" w15:restartNumberingAfterBreak="0">
    <w:nsid w:val="3D7873AF"/>
    <w:multiLevelType w:val="multilevel"/>
    <w:tmpl w:val="3D7873AF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A462354"/>
    <w:multiLevelType w:val="hybridMultilevel"/>
    <w:tmpl w:val="8D3465AC"/>
    <w:lvl w:ilvl="0" w:tplc="3A148F18">
      <w:start w:val="1"/>
      <w:numFmt w:val="decimal"/>
      <w:lvlText w:val="%1"/>
      <w:lvlJc w:val="left"/>
      <w:pPr>
        <w:tabs>
          <w:tab w:val="num" w:pos="862"/>
        </w:tabs>
        <w:ind w:left="862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FA0DC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EC13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1E60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EE4EC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648D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A6A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F0A1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BAF8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17" w15:restartNumberingAfterBreak="0">
    <w:nsid w:val="4FFF2FA8"/>
    <w:multiLevelType w:val="multilevel"/>
    <w:tmpl w:val="4FFF2FA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508842BC"/>
    <w:multiLevelType w:val="multilevel"/>
    <w:tmpl w:val="508842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35F348C"/>
    <w:multiLevelType w:val="multilevel"/>
    <w:tmpl w:val="A4B43B8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E621C0B"/>
    <w:multiLevelType w:val="hybridMultilevel"/>
    <w:tmpl w:val="1458CC5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3CA796F"/>
    <w:multiLevelType w:val="multilevel"/>
    <w:tmpl w:val="63CA796F"/>
    <w:lvl w:ilvl="0">
      <w:start w:val="1"/>
      <w:numFmt w:val="bullet"/>
      <w:lvlText w:val=""/>
      <w:lvlJc w:val="left"/>
      <w:pPr>
        <w:tabs>
          <w:tab w:val="left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BF73735"/>
    <w:multiLevelType w:val="multilevel"/>
    <w:tmpl w:val="6BF7373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1AE6FB9"/>
    <w:multiLevelType w:val="multilevel"/>
    <w:tmpl w:val="71AE6FB9"/>
    <w:lvl w:ilvl="0">
      <w:start w:val="1"/>
      <w:numFmt w:val="decimal"/>
      <w:lvlText w:val="%1."/>
      <w:lvlJc w:val="left"/>
      <w:pPr>
        <w:tabs>
          <w:tab w:val="left" w:pos="417"/>
        </w:tabs>
        <w:ind w:left="41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137"/>
        </w:tabs>
        <w:ind w:left="1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857"/>
        </w:tabs>
        <w:ind w:left="1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77"/>
        </w:tabs>
        <w:ind w:left="2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97"/>
        </w:tabs>
        <w:ind w:left="3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017"/>
        </w:tabs>
        <w:ind w:left="4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737"/>
        </w:tabs>
        <w:ind w:left="4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57"/>
        </w:tabs>
        <w:ind w:left="5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77"/>
        </w:tabs>
        <w:ind w:left="6177" w:hanging="180"/>
      </w:pPr>
      <w:rPr>
        <w:rFonts w:cs="Times New Roman"/>
      </w:rPr>
    </w:lvl>
  </w:abstractNum>
  <w:abstractNum w:abstractNumId="26" w15:restartNumberingAfterBreak="0">
    <w:nsid w:val="724E6256"/>
    <w:multiLevelType w:val="multilevel"/>
    <w:tmpl w:val="724E6256"/>
    <w:lvl w:ilvl="0">
      <w:start w:val="1"/>
      <w:numFmt w:val="bullet"/>
      <w:lvlText w:val=""/>
      <w:lvlJc w:val="left"/>
      <w:pPr>
        <w:tabs>
          <w:tab w:val="left" w:pos="437"/>
        </w:tabs>
        <w:ind w:left="437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797"/>
        </w:tabs>
        <w:ind w:left="79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left" w:pos="1517"/>
        </w:tabs>
        <w:ind w:left="1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237"/>
        </w:tabs>
        <w:ind w:left="2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57"/>
        </w:tabs>
        <w:ind w:left="29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3677"/>
        </w:tabs>
        <w:ind w:left="3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97"/>
        </w:tabs>
        <w:ind w:left="4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117"/>
        </w:tabs>
        <w:ind w:left="51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5837"/>
        </w:tabs>
        <w:ind w:left="5837" w:hanging="360"/>
      </w:pPr>
      <w:rPr>
        <w:rFonts w:ascii="Wingdings" w:hAnsi="Wingdings" w:hint="default"/>
      </w:rPr>
    </w:lvl>
  </w:abstractNum>
  <w:abstractNum w:abstractNumId="27" w15:restartNumberingAfterBreak="0">
    <w:nsid w:val="7C86031B"/>
    <w:multiLevelType w:val="multilevel"/>
    <w:tmpl w:val="7C86031B"/>
    <w:lvl w:ilvl="0">
      <w:start w:val="1"/>
      <w:numFmt w:val="bullet"/>
      <w:lvlText w:val=""/>
      <w:lvlJc w:val="left"/>
      <w:pPr>
        <w:tabs>
          <w:tab w:val="left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8"/>
  </w:num>
  <w:num w:numId="4">
    <w:abstractNumId w:val="16"/>
  </w:num>
  <w:num w:numId="5">
    <w:abstractNumId w:val="1"/>
  </w:num>
  <w:num w:numId="6">
    <w:abstractNumId w:val="9"/>
  </w:num>
  <w:num w:numId="7">
    <w:abstractNumId w:val="0"/>
  </w:num>
  <w:num w:numId="8">
    <w:abstractNumId w:val="4"/>
  </w:num>
  <w:num w:numId="9">
    <w:abstractNumId w:val="10"/>
  </w:num>
  <w:num w:numId="10">
    <w:abstractNumId w:val="24"/>
  </w:num>
  <w:num w:numId="11">
    <w:abstractNumId w:val="3"/>
  </w:num>
  <w:num w:numId="12">
    <w:abstractNumId w:val="26"/>
  </w:num>
  <w:num w:numId="1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7"/>
  </w:num>
  <w:num w:numId="16">
    <w:abstractNumId w:val="18"/>
  </w:num>
  <w:num w:numId="17">
    <w:abstractNumId w:val="7"/>
  </w:num>
  <w:num w:numId="18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9">
    <w:abstractNumId w:val="19"/>
  </w:num>
  <w:num w:numId="20">
    <w:abstractNumId w:val="25"/>
  </w:num>
  <w:num w:numId="21">
    <w:abstractNumId w:val="12"/>
  </w:num>
  <w:num w:numId="22">
    <w:abstractNumId w:val="22"/>
  </w:num>
  <w:num w:numId="23">
    <w:abstractNumId w:val="17"/>
  </w:num>
  <w:num w:numId="24">
    <w:abstractNumId w:val="15"/>
  </w:num>
  <w:num w:numId="25">
    <w:abstractNumId w:val="11"/>
  </w:num>
  <w:num w:numId="26">
    <w:abstractNumId w:val="14"/>
  </w:num>
  <w:num w:numId="27">
    <w:abstractNumId w:val="13"/>
  </w:num>
  <w:num w:numId="28">
    <w:abstractNumId w:val="20"/>
  </w:num>
  <w:num w:numId="29">
    <w:abstractNumId w:val="26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A165ED"/>
    <w:rsid w:val="0005340E"/>
    <w:rsid w:val="00063FC3"/>
    <w:rsid w:val="00072A1D"/>
    <w:rsid w:val="00084B91"/>
    <w:rsid w:val="000A11FA"/>
    <w:rsid w:val="000D56E0"/>
    <w:rsid w:val="00173BF2"/>
    <w:rsid w:val="00181AB8"/>
    <w:rsid w:val="00184A6F"/>
    <w:rsid w:val="001D5A37"/>
    <w:rsid w:val="001F1C55"/>
    <w:rsid w:val="00225D4E"/>
    <w:rsid w:val="002B6D26"/>
    <w:rsid w:val="003A07F9"/>
    <w:rsid w:val="00422F3D"/>
    <w:rsid w:val="005737C5"/>
    <w:rsid w:val="00576FFF"/>
    <w:rsid w:val="005B31CE"/>
    <w:rsid w:val="005D2178"/>
    <w:rsid w:val="00626F4D"/>
    <w:rsid w:val="006564D2"/>
    <w:rsid w:val="0065717A"/>
    <w:rsid w:val="00674E04"/>
    <w:rsid w:val="007203BA"/>
    <w:rsid w:val="00831313"/>
    <w:rsid w:val="008454C4"/>
    <w:rsid w:val="008622B4"/>
    <w:rsid w:val="008C2CC1"/>
    <w:rsid w:val="009023B7"/>
    <w:rsid w:val="0091495E"/>
    <w:rsid w:val="00925591"/>
    <w:rsid w:val="00952061"/>
    <w:rsid w:val="0099743D"/>
    <w:rsid w:val="00A165ED"/>
    <w:rsid w:val="00A4490E"/>
    <w:rsid w:val="00A82094"/>
    <w:rsid w:val="00A835A7"/>
    <w:rsid w:val="00A93348"/>
    <w:rsid w:val="00B15F23"/>
    <w:rsid w:val="00B9490B"/>
    <w:rsid w:val="00BC7777"/>
    <w:rsid w:val="00BD5A5D"/>
    <w:rsid w:val="00BF2D3F"/>
    <w:rsid w:val="00C54611"/>
    <w:rsid w:val="00C66DB4"/>
    <w:rsid w:val="00C76F84"/>
    <w:rsid w:val="00C90A28"/>
    <w:rsid w:val="00CB043F"/>
    <w:rsid w:val="00D51CCC"/>
    <w:rsid w:val="00D746C1"/>
    <w:rsid w:val="00DD3D03"/>
    <w:rsid w:val="00EC6640"/>
    <w:rsid w:val="00F409B1"/>
    <w:rsid w:val="00F7676D"/>
    <w:rsid w:val="00F95F49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43BCD"/>
  <w15:docId w15:val="{2D76CAA9-B8D3-4853-9555-5725AA1A2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165ED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A165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A165ED"/>
    <w:pPr>
      <w:outlineLvl w:val="1"/>
    </w:pPr>
  </w:style>
  <w:style w:type="paragraph" w:styleId="30">
    <w:name w:val="heading 3"/>
    <w:basedOn w:val="a2"/>
    <w:next w:val="a2"/>
    <w:link w:val="32"/>
    <w:qFormat/>
    <w:rsid w:val="00A165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A165ED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A165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A165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A165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A165E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A165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A165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A165ED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A165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A165E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A165E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A165E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A165E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A165ED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A165ED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A165ED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A165ED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A165ED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A165ED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A165ED"/>
    <w:rPr>
      <w:rFonts w:cs="Times New Roman"/>
    </w:rPr>
  </w:style>
  <w:style w:type="character" w:styleId="aa">
    <w:name w:val="Emphasis"/>
    <w:basedOn w:val="a3"/>
    <w:uiPriority w:val="99"/>
    <w:qFormat/>
    <w:rsid w:val="00A165ED"/>
    <w:rPr>
      <w:rFonts w:cs="Times New Roman"/>
      <w:i/>
    </w:rPr>
  </w:style>
  <w:style w:type="character" w:styleId="ab">
    <w:name w:val="Hyperlink"/>
    <w:basedOn w:val="a3"/>
    <w:qFormat/>
    <w:rsid w:val="00A165ED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A165ED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A165ED"/>
    <w:rPr>
      <w:rFonts w:cs="Times New Roman"/>
    </w:rPr>
  </w:style>
  <w:style w:type="character" w:styleId="ad">
    <w:name w:val="line number"/>
    <w:basedOn w:val="a3"/>
    <w:uiPriority w:val="99"/>
    <w:qFormat/>
    <w:rsid w:val="00A165ED"/>
    <w:rPr>
      <w:rFonts w:cs="Times New Roman"/>
    </w:rPr>
  </w:style>
  <w:style w:type="character" w:styleId="HTML2">
    <w:name w:val="HTML Definition"/>
    <w:basedOn w:val="a3"/>
    <w:uiPriority w:val="99"/>
    <w:qFormat/>
    <w:rsid w:val="00A165ED"/>
    <w:rPr>
      <w:rFonts w:cs="Times New Roman"/>
      <w:i/>
    </w:rPr>
  </w:style>
  <w:style w:type="character" w:styleId="HTML3">
    <w:name w:val="HTML Variable"/>
    <w:basedOn w:val="a3"/>
    <w:uiPriority w:val="99"/>
    <w:qFormat/>
    <w:rsid w:val="00A165ED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A165ED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A165ED"/>
    <w:rPr>
      <w:rFonts w:cs="Times New Roman"/>
      <w:b/>
    </w:rPr>
  </w:style>
  <w:style w:type="character" w:styleId="HTML5">
    <w:name w:val="HTML Cite"/>
    <w:basedOn w:val="a3"/>
    <w:uiPriority w:val="99"/>
    <w:qFormat/>
    <w:rsid w:val="00A165ED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A165ED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A165ED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A165ED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A165ED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A165ED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A165ED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A165E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A165E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A165E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A165ED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A165ED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A165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A165ED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A165ED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A165ED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A165ED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A165E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A165ED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A165ED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A165ED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A165ED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A165ED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A165ED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A165ED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A165ED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A165ED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A165E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A165ED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A165ED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A165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A165ED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A165ED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A165ED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A165ED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A165ED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A165ED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A165ED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A165ED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A1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A165ED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A165E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A165ED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A165ED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A165ED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A165ED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A165ED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A165E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A165E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A165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A1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A165ED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A165ED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A165ED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A165ED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A165ED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A165E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A165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A165ED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A165ED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A165ED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A165ED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A165ED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A165ED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A165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A165E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A165E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A165ED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A165ED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A165ED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A165ED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A165ED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A165ED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A165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A165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A165E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A165ED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A165E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A165ED"/>
    <w:rPr>
      <w:rFonts w:cs="Times New Roman"/>
    </w:rPr>
  </w:style>
  <w:style w:type="character" w:customStyle="1" w:styleId="spelle">
    <w:name w:val="spelle"/>
    <w:uiPriority w:val="99"/>
    <w:qFormat/>
    <w:rsid w:val="00A165ED"/>
  </w:style>
  <w:style w:type="character" w:customStyle="1" w:styleId="FootnoteTextChar3">
    <w:name w:val="Footnote Text Char3"/>
    <w:uiPriority w:val="99"/>
    <w:qFormat/>
    <w:locked/>
    <w:rsid w:val="00A165ED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A165ED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A165ED"/>
  </w:style>
  <w:style w:type="character" w:customStyle="1" w:styleId="FootnoteTextChar">
    <w:name w:val="Footnote Text Char"/>
    <w:basedOn w:val="a3"/>
    <w:uiPriority w:val="99"/>
    <w:qFormat/>
    <w:locked/>
    <w:rsid w:val="00A165ED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A165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A165ED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A165ED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A165ED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A165ED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A165ED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A165ED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A165E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A165ED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A165ED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A165ED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A165ED"/>
  </w:style>
  <w:style w:type="character" w:customStyle="1" w:styleId="DocumentMapChar">
    <w:name w:val="Document Map Char"/>
    <w:basedOn w:val="a3"/>
    <w:uiPriority w:val="99"/>
    <w:qFormat/>
    <w:locked/>
    <w:rsid w:val="00A165ED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A165ED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A165ED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A165ED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A165ED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A165ED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A165ED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A165E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A165ED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A165ED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A165ED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A165ED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A165ED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A165ED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A165ED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A165ED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A165ED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A165ED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A165ED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A165ED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A165ED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A165ED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A165ED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A165ED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A165ED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A165E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A165E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A165ED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A165ED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A165ED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A165ED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A165E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A165ED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A165ED"/>
    <w:rPr>
      <w:rFonts w:cs="Times New Roman"/>
    </w:rPr>
  </w:style>
  <w:style w:type="paragraph" w:customStyle="1" w:styleId="ConsPlusNonformat">
    <w:name w:val="ConsPlusNonformat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A165ED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A165ED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A165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A165ED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A165ED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A165ED"/>
  </w:style>
  <w:style w:type="character" w:customStyle="1" w:styleId="110">
    <w:name w:val="Заголовок 1 Знак1"/>
    <w:uiPriority w:val="99"/>
    <w:qFormat/>
    <w:locked/>
    <w:rsid w:val="00A165ED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A165ED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A165ED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A165ED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A165ED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A165ED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A165ED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A165ED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A165ED"/>
  </w:style>
  <w:style w:type="paragraph" w:customStyle="1" w:styleId="Style16">
    <w:name w:val="Style1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A165ED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A165E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A165E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A165ED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A165ED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A165ED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A165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A165ED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A165E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A165ED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A165ED"/>
    <w:rPr>
      <w:sz w:val="24"/>
    </w:rPr>
  </w:style>
  <w:style w:type="character" w:customStyle="1" w:styleId="trb12">
    <w:name w:val="trb12"/>
    <w:basedOn w:val="a3"/>
    <w:uiPriority w:val="99"/>
    <w:qFormat/>
    <w:rsid w:val="00A165ED"/>
    <w:rPr>
      <w:rFonts w:cs="Times New Roman"/>
    </w:rPr>
  </w:style>
  <w:style w:type="character" w:customStyle="1" w:styleId="tbln12">
    <w:name w:val="tbln12"/>
    <w:basedOn w:val="a3"/>
    <w:uiPriority w:val="99"/>
    <w:qFormat/>
    <w:rsid w:val="00A165ED"/>
    <w:rPr>
      <w:rFonts w:cs="Times New Roman"/>
    </w:rPr>
  </w:style>
  <w:style w:type="character" w:customStyle="1" w:styleId="tbb12">
    <w:name w:val="tbb12"/>
    <w:basedOn w:val="a3"/>
    <w:uiPriority w:val="99"/>
    <w:qFormat/>
    <w:rsid w:val="00A165ED"/>
    <w:rPr>
      <w:rFonts w:cs="Times New Roman"/>
    </w:rPr>
  </w:style>
  <w:style w:type="paragraph" w:customStyle="1" w:styleId="Style9">
    <w:name w:val="Style9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A165ED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A165ED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A165ED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A165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A165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A165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A165E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A165ED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A165ED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A165E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A165E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A165ED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A165ED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A165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A165E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A165ED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A165ED"/>
    <w:rPr>
      <w:rFonts w:cs="Times New Roman"/>
    </w:rPr>
  </w:style>
  <w:style w:type="character" w:customStyle="1" w:styleId="161">
    <w:name w:val="Знак Знак16"/>
    <w:uiPriority w:val="99"/>
    <w:qFormat/>
    <w:locked/>
    <w:rsid w:val="00A165ED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A165ED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A165ED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A165ED"/>
    <w:rPr>
      <w:sz w:val="16"/>
    </w:rPr>
  </w:style>
  <w:style w:type="paragraph" w:customStyle="1" w:styleId="affff2">
    <w:name w:val="a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A165ED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A165E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A165ED"/>
  </w:style>
  <w:style w:type="character" w:customStyle="1" w:styleId="apple-style-span">
    <w:name w:val="apple-style-span"/>
    <w:uiPriority w:val="99"/>
    <w:qFormat/>
    <w:rsid w:val="00A165ED"/>
  </w:style>
  <w:style w:type="character" w:customStyle="1" w:styleId="orange">
    <w:name w:val="orange"/>
    <w:uiPriority w:val="99"/>
    <w:qFormat/>
    <w:rsid w:val="00A165ED"/>
  </w:style>
  <w:style w:type="character" w:customStyle="1" w:styleId="gray">
    <w:name w:val="gray"/>
    <w:uiPriority w:val="99"/>
    <w:qFormat/>
    <w:rsid w:val="00A165ED"/>
  </w:style>
  <w:style w:type="paragraph" w:customStyle="1" w:styleId="1KGK9">
    <w:name w:val="1KG=K9"/>
    <w:uiPriority w:val="99"/>
    <w:qFormat/>
    <w:rsid w:val="00A165E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A165ED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A165ED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A165ED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A165ED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A165ED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A165ED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A165ED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A165ED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A165ED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A165ED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A165ED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A165ED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A165ED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A165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A165ED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A165ED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A165ED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A165E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A165ED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A165ED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A165ED"/>
    <w:rPr>
      <w:rFonts w:cs="Times New Roman"/>
    </w:rPr>
  </w:style>
  <w:style w:type="character" w:customStyle="1" w:styleId="ft523">
    <w:name w:val="ft523"/>
    <w:basedOn w:val="a3"/>
    <w:uiPriority w:val="99"/>
    <w:qFormat/>
    <w:rsid w:val="00A165ED"/>
    <w:rPr>
      <w:rFonts w:cs="Times New Roman"/>
    </w:rPr>
  </w:style>
  <w:style w:type="character" w:customStyle="1" w:styleId="ft459">
    <w:name w:val="ft459"/>
    <w:basedOn w:val="a3"/>
    <w:uiPriority w:val="99"/>
    <w:qFormat/>
    <w:rsid w:val="00A165ED"/>
    <w:rPr>
      <w:rFonts w:cs="Times New Roman"/>
    </w:rPr>
  </w:style>
  <w:style w:type="character" w:customStyle="1" w:styleId="ft553">
    <w:name w:val="ft553"/>
    <w:basedOn w:val="a3"/>
    <w:uiPriority w:val="99"/>
    <w:qFormat/>
    <w:rsid w:val="00A165ED"/>
    <w:rPr>
      <w:rFonts w:cs="Times New Roman"/>
    </w:rPr>
  </w:style>
  <w:style w:type="character" w:customStyle="1" w:styleId="ft672">
    <w:name w:val="ft672"/>
    <w:basedOn w:val="a3"/>
    <w:uiPriority w:val="99"/>
    <w:qFormat/>
    <w:rsid w:val="00A165ED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A165ED"/>
    <w:rPr>
      <w:rFonts w:cs="Times New Roman"/>
    </w:rPr>
  </w:style>
  <w:style w:type="character" w:customStyle="1" w:styleId="ft224">
    <w:name w:val="ft224"/>
    <w:basedOn w:val="a3"/>
    <w:uiPriority w:val="99"/>
    <w:qFormat/>
    <w:rsid w:val="00A165ED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A165ED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A165ED"/>
    <w:rPr>
      <w:sz w:val="16"/>
    </w:rPr>
  </w:style>
  <w:style w:type="paragraph" w:customStyle="1" w:styleId="affffb">
    <w:name w:val="Стиль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A165ED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A165ED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A165ED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A165ED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A165ED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A165ED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A165E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A165E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A165ED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A165ED"/>
    <w:rPr>
      <w:rFonts w:cs="Times New Roman"/>
    </w:rPr>
  </w:style>
  <w:style w:type="character" w:customStyle="1" w:styleId="ft1168">
    <w:name w:val="ft1168"/>
    <w:basedOn w:val="a3"/>
    <w:uiPriority w:val="99"/>
    <w:qFormat/>
    <w:rsid w:val="00A165ED"/>
    <w:rPr>
      <w:rFonts w:cs="Times New Roman"/>
    </w:rPr>
  </w:style>
  <w:style w:type="character" w:customStyle="1" w:styleId="ft1237">
    <w:name w:val="ft1237"/>
    <w:basedOn w:val="a3"/>
    <w:uiPriority w:val="99"/>
    <w:qFormat/>
    <w:rsid w:val="00A165ED"/>
    <w:rPr>
      <w:rFonts w:cs="Times New Roman"/>
    </w:rPr>
  </w:style>
  <w:style w:type="character" w:customStyle="1" w:styleId="ft1245">
    <w:name w:val="ft1245"/>
    <w:basedOn w:val="a3"/>
    <w:uiPriority w:val="99"/>
    <w:qFormat/>
    <w:rsid w:val="00A165ED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A165ED"/>
    <w:rPr>
      <w:rFonts w:cs="Times New Roman"/>
    </w:rPr>
  </w:style>
  <w:style w:type="paragraph" w:customStyle="1" w:styleId="2f4">
    <w:name w:val="[О] Загол. 2 ур."/>
    <w:uiPriority w:val="99"/>
    <w:qFormat/>
    <w:rsid w:val="00A165ED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A165ED"/>
    <w:rPr>
      <w:rFonts w:cs="Times New Roman"/>
    </w:rPr>
  </w:style>
  <w:style w:type="character" w:customStyle="1" w:styleId="610">
    <w:name w:val="Знак Знак610"/>
    <w:uiPriority w:val="99"/>
    <w:qFormat/>
    <w:locked/>
    <w:rsid w:val="00A165ED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A165ED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A165ED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A165ED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A165ED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A165E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A165ED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A165ED"/>
    <w:rPr>
      <w:rFonts w:cs="Times New Roman"/>
    </w:rPr>
  </w:style>
  <w:style w:type="character" w:customStyle="1" w:styleId="FontStyle33">
    <w:name w:val="Font Style33"/>
    <w:uiPriority w:val="99"/>
    <w:qFormat/>
    <w:rsid w:val="00A165ED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A165ED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A165ED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A165ED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A165ED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A165ED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A165ED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A165ED"/>
    <w:rPr>
      <w:rFonts w:cs="Times New Roman"/>
    </w:rPr>
  </w:style>
  <w:style w:type="character" w:customStyle="1" w:styleId="ft3162">
    <w:name w:val="ft3162"/>
    <w:basedOn w:val="a3"/>
    <w:uiPriority w:val="99"/>
    <w:qFormat/>
    <w:rsid w:val="00A165ED"/>
    <w:rPr>
      <w:rFonts w:cs="Times New Roman"/>
    </w:rPr>
  </w:style>
  <w:style w:type="character" w:customStyle="1" w:styleId="ft1373">
    <w:name w:val="ft1373"/>
    <w:basedOn w:val="a3"/>
    <w:uiPriority w:val="99"/>
    <w:qFormat/>
    <w:rsid w:val="00A165ED"/>
    <w:rPr>
      <w:rFonts w:cs="Times New Roman"/>
    </w:rPr>
  </w:style>
  <w:style w:type="character" w:customStyle="1" w:styleId="ft32">
    <w:name w:val="ft32"/>
    <w:basedOn w:val="a3"/>
    <w:uiPriority w:val="99"/>
    <w:qFormat/>
    <w:rsid w:val="00A165ED"/>
    <w:rPr>
      <w:rFonts w:cs="Times New Roman"/>
    </w:rPr>
  </w:style>
  <w:style w:type="character" w:customStyle="1" w:styleId="ft1433">
    <w:name w:val="ft1433"/>
    <w:basedOn w:val="a3"/>
    <w:uiPriority w:val="99"/>
    <w:qFormat/>
    <w:rsid w:val="00A165ED"/>
    <w:rPr>
      <w:rFonts w:cs="Times New Roman"/>
    </w:rPr>
  </w:style>
  <w:style w:type="character" w:customStyle="1" w:styleId="ft1481">
    <w:name w:val="ft1481"/>
    <w:basedOn w:val="a3"/>
    <w:uiPriority w:val="99"/>
    <w:qFormat/>
    <w:rsid w:val="00A165ED"/>
    <w:rPr>
      <w:rFonts w:cs="Times New Roman"/>
    </w:rPr>
  </w:style>
  <w:style w:type="character" w:customStyle="1" w:styleId="ft1536">
    <w:name w:val="ft1536"/>
    <w:basedOn w:val="a3"/>
    <w:uiPriority w:val="99"/>
    <w:qFormat/>
    <w:rsid w:val="00A165ED"/>
    <w:rPr>
      <w:rFonts w:cs="Times New Roman"/>
    </w:rPr>
  </w:style>
  <w:style w:type="character" w:customStyle="1" w:styleId="ft1543">
    <w:name w:val="ft1543"/>
    <w:basedOn w:val="a3"/>
    <w:uiPriority w:val="99"/>
    <w:qFormat/>
    <w:rsid w:val="00A165ED"/>
    <w:rPr>
      <w:rFonts w:cs="Times New Roman"/>
    </w:rPr>
  </w:style>
  <w:style w:type="character" w:customStyle="1" w:styleId="ft1">
    <w:name w:val="ft1"/>
    <w:basedOn w:val="a3"/>
    <w:uiPriority w:val="99"/>
    <w:qFormat/>
    <w:rsid w:val="00A165ED"/>
    <w:rPr>
      <w:rFonts w:cs="Times New Roman"/>
    </w:rPr>
  </w:style>
  <w:style w:type="character" w:customStyle="1" w:styleId="ft1546">
    <w:name w:val="ft1546"/>
    <w:basedOn w:val="a3"/>
    <w:uiPriority w:val="99"/>
    <w:qFormat/>
    <w:rsid w:val="00A165ED"/>
    <w:rPr>
      <w:rFonts w:cs="Times New Roman"/>
    </w:rPr>
  </w:style>
  <w:style w:type="character" w:customStyle="1" w:styleId="ft1550">
    <w:name w:val="ft1550"/>
    <w:basedOn w:val="a3"/>
    <w:uiPriority w:val="99"/>
    <w:qFormat/>
    <w:rsid w:val="00A165ED"/>
    <w:rPr>
      <w:rFonts w:cs="Times New Roman"/>
    </w:rPr>
  </w:style>
  <w:style w:type="character" w:customStyle="1" w:styleId="ft1571">
    <w:name w:val="ft1571"/>
    <w:basedOn w:val="a3"/>
    <w:uiPriority w:val="99"/>
    <w:qFormat/>
    <w:rsid w:val="00A165ED"/>
    <w:rPr>
      <w:rFonts w:cs="Times New Roman"/>
    </w:rPr>
  </w:style>
  <w:style w:type="character" w:customStyle="1" w:styleId="ft1577">
    <w:name w:val="ft1577"/>
    <w:basedOn w:val="a3"/>
    <w:uiPriority w:val="99"/>
    <w:qFormat/>
    <w:rsid w:val="00A165ED"/>
    <w:rPr>
      <w:rFonts w:cs="Times New Roman"/>
    </w:rPr>
  </w:style>
  <w:style w:type="character" w:customStyle="1" w:styleId="ft1583">
    <w:name w:val="ft1583"/>
    <w:basedOn w:val="a3"/>
    <w:uiPriority w:val="99"/>
    <w:qFormat/>
    <w:rsid w:val="00A165ED"/>
    <w:rPr>
      <w:rFonts w:cs="Times New Roman"/>
    </w:rPr>
  </w:style>
  <w:style w:type="character" w:customStyle="1" w:styleId="ft1593">
    <w:name w:val="ft1593"/>
    <w:basedOn w:val="a3"/>
    <w:uiPriority w:val="99"/>
    <w:qFormat/>
    <w:rsid w:val="00A165ED"/>
    <w:rPr>
      <w:rFonts w:cs="Times New Roman"/>
    </w:rPr>
  </w:style>
  <w:style w:type="character" w:customStyle="1" w:styleId="ft1641">
    <w:name w:val="ft1641"/>
    <w:basedOn w:val="a3"/>
    <w:uiPriority w:val="99"/>
    <w:qFormat/>
    <w:rsid w:val="00A165ED"/>
    <w:rPr>
      <w:rFonts w:cs="Times New Roman"/>
    </w:rPr>
  </w:style>
  <w:style w:type="character" w:customStyle="1" w:styleId="ft1671">
    <w:name w:val="ft1671"/>
    <w:basedOn w:val="a3"/>
    <w:uiPriority w:val="99"/>
    <w:qFormat/>
    <w:rsid w:val="00A165ED"/>
    <w:rPr>
      <w:rFonts w:cs="Times New Roman"/>
    </w:rPr>
  </w:style>
  <w:style w:type="character" w:customStyle="1" w:styleId="ft1723">
    <w:name w:val="ft1723"/>
    <w:basedOn w:val="a3"/>
    <w:uiPriority w:val="99"/>
    <w:qFormat/>
    <w:rsid w:val="00A165ED"/>
    <w:rPr>
      <w:rFonts w:cs="Times New Roman"/>
    </w:rPr>
  </w:style>
  <w:style w:type="character" w:customStyle="1" w:styleId="ft1786">
    <w:name w:val="ft1786"/>
    <w:basedOn w:val="a3"/>
    <w:uiPriority w:val="99"/>
    <w:qFormat/>
    <w:rsid w:val="00A165ED"/>
    <w:rPr>
      <w:rFonts w:cs="Times New Roman"/>
    </w:rPr>
  </w:style>
  <w:style w:type="character" w:customStyle="1" w:styleId="ft1809">
    <w:name w:val="ft1809"/>
    <w:basedOn w:val="a3"/>
    <w:uiPriority w:val="99"/>
    <w:qFormat/>
    <w:rsid w:val="00A165ED"/>
    <w:rPr>
      <w:rFonts w:cs="Times New Roman"/>
    </w:rPr>
  </w:style>
  <w:style w:type="character" w:customStyle="1" w:styleId="ft1814">
    <w:name w:val="ft1814"/>
    <w:basedOn w:val="a3"/>
    <w:uiPriority w:val="99"/>
    <w:qFormat/>
    <w:rsid w:val="00A165ED"/>
    <w:rPr>
      <w:rFonts w:cs="Times New Roman"/>
    </w:rPr>
  </w:style>
  <w:style w:type="character" w:customStyle="1" w:styleId="ft1827">
    <w:name w:val="ft1827"/>
    <w:basedOn w:val="a3"/>
    <w:uiPriority w:val="99"/>
    <w:qFormat/>
    <w:rsid w:val="00A165ED"/>
    <w:rPr>
      <w:rFonts w:cs="Times New Roman"/>
    </w:rPr>
  </w:style>
  <w:style w:type="character" w:customStyle="1" w:styleId="ft1831">
    <w:name w:val="ft1831"/>
    <w:basedOn w:val="a3"/>
    <w:uiPriority w:val="99"/>
    <w:qFormat/>
    <w:rsid w:val="00A165ED"/>
    <w:rPr>
      <w:rFonts w:cs="Times New Roman"/>
    </w:rPr>
  </w:style>
  <w:style w:type="character" w:customStyle="1" w:styleId="ft1837">
    <w:name w:val="ft1837"/>
    <w:basedOn w:val="a3"/>
    <w:uiPriority w:val="99"/>
    <w:qFormat/>
    <w:rsid w:val="00A165ED"/>
    <w:rPr>
      <w:rFonts w:cs="Times New Roman"/>
    </w:rPr>
  </w:style>
  <w:style w:type="character" w:customStyle="1" w:styleId="ft1857">
    <w:name w:val="ft1857"/>
    <w:basedOn w:val="a3"/>
    <w:uiPriority w:val="99"/>
    <w:qFormat/>
    <w:rsid w:val="00A165ED"/>
    <w:rPr>
      <w:rFonts w:cs="Times New Roman"/>
    </w:rPr>
  </w:style>
  <w:style w:type="character" w:customStyle="1" w:styleId="ft1873">
    <w:name w:val="ft1873"/>
    <w:basedOn w:val="a3"/>
    <w:uiPriority w:val="99"/>
    <w:qFormat/>
    <w:rsid w:val="00A165ED"/>
    <w:rPr>
      <w:rFonts w:cs="Times New Roman"/>
    </w:rPr>
  </w:style>
  <w:style w:type="character" w:customStyle="1" w:styleId="ft1932">
    <w:name w:val="ft1932"/>
    <w:basedOn w:val="a3"/>
    <w:uiPriority w:val="99"/>
    <w:qFormat/>
    <w:rsid w:val="00A165ED"/>
    <w:rPr>
      <w:rFonts w:cs="Times New Roman"/>
    </w:rPr>
  </w:style>
  <w:style w:type="character" w:customStyle="1" w:styleId="ft1995">
    <w:name w:val="ft1995"/>
    <w:basedOn w:val="a3"/>
    <w:uiPriority w:val="99"/>
    <w:qFormat/>
    <w:rsid w:val="00A165ED"/>
    <w:rPr>
      <w:rFonts w:cs="Times New Roman"/>
    </w:rPr>
  </w:style>
  <w:style w:type="character" w:customStyle="1" w:styleId="ft2033">
    <w:name w:val="ft2033"/>
    <w:basedOn w:val="a3"/>
    <w:uiPriority w:val="99"/>
    <w:qFormat/>
    <w:rsid w:val="00A165ED"/>
    <w:rPr>
      <w:rFonts w:cs="Times New Roman"/>
    </w:rPr>
  </w:style>
  <w:style w:type="character" w:customStyle="1" w:styleId="ft11943">
    <w:name w:val="ft11943"/>
    <w:basedOn w:val="a3"/>
    <w:uiPriority w:val="99"/>
    <w:qFormat/>
    <w:rsid w:val="00A165ED"/>
    <w:rPr>
      <w:rFonts w:cs="Times New Roman"/>
    </w:rPr>
  </w:style>
  <w:style w:type="character" w:customStyle="1" w:styleId="ft12010">
    <w:name w:val="ft12010"/>
    <w:basedOn w:val="a3"/>
    <w:uiPriority w:val="99"/>
    <w:qFormat/>
    <w:rsid w:val="00A165ED"/>
    <w:rPr>
      <w:rFonts w:cs="Times New Roman"/>
    </w:rPr>
  </w:style>
  <w:style w:type="character" w:customStyle="1" w:styleId="ft12050">
    <w:name w:val="ft12050"/>
    <w:basedOn w:val="a3"/>
    <w:uiPriority w:val="99"/>
    <w:qFormat/>
    <w:rsid w:val="00A165ED"/>
    <w:rPr>
      <w:rFonts w:cs="Times New Roman"/>
    </w:rPr>
  </w:style>
  <w:style w:type="character" w:customStyle="1" w:styleId="ft12104">
    <w:name w:val="ft12104"/>
    <w:basedOn w:val="a3"/>
    <w:uiPriority w:val="99"/>
    <w:qFormat/>
    <w:rsid w:val="00A165ED"/>
    <w:rPr>
      <w:rFonts w:cs="Times New Roman"/>
    </w:rPr>
  </w:style>
  <w:style w:type="character" w:customStyle="1" w:styleId="ft12139">
    <w:name w:val="ft12139"/>
    <w:basedOn w:val="a3"/>
    <w:uiPriority w:val="99"/>
    <w:qFormat/>
    <w:rsid w:val="00A165ED"/>
    <w:rPr>
      <w:rFonts w:cs="Times New Roman"/>
    </w:rPr>
  </w:style>
  <w:style w:type="character" w:customStyle="1" w:styleId="ft12166">
    <w:name w:val="ft12166"/>
    <w:basedOn w:val="a3"/>
    <w:uiPriority w:val="99"/>
    <w:qFormat/>
    <w:rsid w:val="00A165ED"/>
    <w:rPr>
      <w:rFonts w:cs="Times New Roman"/>
    </w:rPr>
  </w:style>
  <w:style w:type="character" w:customStyle="1" w:styleId="ft12184">
    <w:name w:val="ft12184"/>
    <w:basedOn w:val="a3"/>
    <w:uiPriority w:val="99"/>
    <w:qFormat/>
    <w:rsid w:val="00A165ED"/>
    <w:rPr>
      <w:rFonts w:cs="Times New Roman"/>
    </w:rPr>
  </w:style>
  <w:style w:type="character" w:customStyle="1" w:styleId="ft12250">
    <w:name w:val="ft12250"/>
    <w:basedOn w:val="a3"/>
    <w:uiPriority w:val="99"/>
    <w:qFormat/>
    <w:rsid w:val="00A165ED"/>
    <w:rPr>
      <w:rFonts w:cs="Times New Roman"/>
    </w:rPr>
  </w:style>
  <w:style w:type="character" w:customStyle="1" w:styleId="ft12278">
    <w:name w:val="ft12278"/>
    <w:basedOn w:val="a3"/>
    <w:uiPriority w:val="99"/>
    <w:qFormat/>
    <w:rsid w:val="00A165ED"/>
    <w:rPr>
      <w:rFonts w:cs="Times New Roman"/>
    </w:rPr>
  </w:style>
  <w:style w:type="character" w:customStyle="1" w:styleId="ft12329">
    <w:name w:val="ft12329"/>
    <w:basedOn w:val="a3"/>
    <w:uiPriority w:val="99"/>
    <w:qFormat/>
    <w:rsid w:val="00A165ED"/>
    <w:rPr>
      <w:rFonts w:cs="Times New Roman"/>
    </w:rPr>
  </w:style>
  <w:style w:type="character" w:customStyle="1" w:styleId="ft12373">
    <w:name w:val="ft12373"/>
    <w:basedOn w:val="a3"/>
    <w:uiPriority w:val="99"/>
    <w:qFormat/>
    <w:rsid w:val="00A165ED"/>
    <w:rPr>
      <w:rFonts w:cs="Times New Roman"/>
    </w:rPr>
  </w:style>
  <w:style w:type="character" w:customStyle="1" w:styleId="ft12374">
    <w:name w:val="ft12374"/>
    <w:basedOn w:val="a3"/>
    <w:uiPriority w:val="99"/>
    <w:qFormat/>
    <w:rsid w:val="00A165ED"/>
    <w:rPr>
      <w:rFonts w:cs="Times New Roman"/>
    </w:rPr>
  </w:style>
  <w:style w:type="character" w:customStyle="1" w:styleId="ft12429">
    <w:name w:val="ft12429"/>
    <w:basedOn w:val="a3"/>
    <w:uiPriority w:val="99"/>
    <w:qFormat/>
    <w:rsid w:val="00A165ED"/>
    <w:rPr>
      <w:rFonts w:cs="Times New Roman"/>
    </w:rPr>
  </w:style>
  <w:style w:type="character" w:customStyle="1" w:styleId="ft12471">
    <w:name w:val="ft12471"/>
    <w:basedOn w:val="a3"/>
    <w:uiPriority w:val="99"/>
    <w:qFormat/>
    <w:rsid w:val="00A165ED"/>
    <w:rPr>
      <w:rFonts w:cs="Times New Roman"/>
    </w:rPr>
  </w:style>
  <w:style w:type="character" w:customStyle="1" w:styleId="ft12500">
    <w:name w:val="ft12500"/>
    <w:basedOn w:val="a3"/>
    <w:uiPriority w:val="99"/>
    <w:qFormat/>
    <w:rsid w:val="00A165ED"/>
    <w:rPr>
      <w:rFonts w:cs="Times New Roman"/>
    </w:rPr>
  </w:style>
  <w:style w:type="character" w:customStyle="1" w:styleId="ft12501">
    <w:name w:val="ft12501"/>
    <w:basedOn w:val="a3"/>
    <w:uiPriority w:val="99"/>
    <w:qFormat/>
    <w:rsid w:val="00A165ED"/>
    <w:rPr>
      <w:rFonts w:cs="Times New Roman"/>
    </w:rPr>
  </w:style>
  <w:style w:type="character" w:customStyle="1" w:styleId="ft12561">
    <w:name w:val="ft12561"/>
    <w:basedOn w:val="a3"/>
    <w:uiPriority w:val="99"/>
    <w:qFormat/>
    <w:rsid w:val="00A165ED"/>
    <w:rPr>
      <w:rFonts w:cs="Times New Roman"/>
    </w:rPr>
  </w:style>
  <w:style w:type="character" w:customStyle="1" w:styleId="ft12562">
    <w:name w:val="ft12562"/>
    <w:basedOn w:val="a3"/>
    <w:uiPriority w:val="99"/>
    <w:qFormat/>
    <w:rsid w:val="00A165ED"/>
    <w:rPr>
      <w:rFonts w:cs="Times New Roman"/>
    </w:rPr>
  </w:style>
  <w:style w:type="character" w:customStyle="1" w:styleId="ft12589">
    <w:name w:val="ft12589"/>
    <w:basedOn w:val="a3"/>
    <w:uiPriority w:val="99"/>
    <w:qFormat/>
    <w:rsid w:val="00A165ED"/>
    <w:rPr>
      <w:rFonts w:cs="Times New Roman"/>
    </w:rPr>
  </w:style>
  <w:style w:type="character" w:customStyle="1" w:styleId="ft12609">
    <w:name w:val="ft12609"/>
    <w:basedOn w:val="a3"/>
    <w:uiPriority w:val="99"/>
    <w:qFormat/>
    <w:rsid w:val="00A165ED"/>
    <w:rPr>
      <w:rFonts w:cs="Times New Roman"/>
    </w:rPr>
  </w:style>
  <w:style w:type="character" w:customStyle="1" w:styleId="ft12670">
    <w:name w:val="ft12670"/>
    <w:basedOn w:val="a3"/>
    <w:uiPriority w:val="99"/>
    <w:qFormat/>
    <w:rsid w:val="00A165ED"/>
    <w:rPr>
      <w:rFonts w:cs="Times New Roman"/>
    </w:rPr>
  </w:style>
  <w:style w:type="character" w:customStyle="1" w:styleId="ft12676">
    <w:name w:val="ft12676"/>
    <w:basedOn w:val="a3"/>
    <w:uiPriority w:val="99"/>
    <w:qFormat/>
    <w:rsid w:val="00A165ED"/>
    <w:rPr>
      <w:rFonts w:cs="Times New Roman"/>
    </w:rPr>
  </w:style>
  <w:style w:type="character" w:customStyle="1" w:styleId="ft12686">
    <w:name w:val="ft12686"/>
    <w:basedOn w:val="a3"/>
    <w:uiPriority w:val="99"/>
    <w:qFormat/>
    <w:rsid w:val="00A165ED"/>
    <w:rPr>
      <w:rFonts w:cs="Times New Roman"/>
    </w:rPr>
  </w:style>
  <w:style w:type="character" w:customStyle="1" w:styleId="ft12696">
    <w:name w:val="ft12696"/>
    <w:basedOn w:val="a3"/>
    <w:uiPriority w:val="99"/>
    <w:qFormat/>
    <w:rsid w:val="00A165ED"/>
    <w:rPr>
      <w:rFonts w:cs="Times New Roman"/>
    </w:rPr>
  </w:style>
  <w:style w:type="character" w:customStyle="1" w:styleId="ft12701">
    <w:name w:val="ft12701"/>
    <w:basedOn w:val="a3"/>
    <w:uiPriority w:val="99"/>
    <w:qFormat/>
    <w:rsid w:val="00A165ED"/>
    <w:rPr>
      <w:rFonts w:cs="Times New Roman"/>
    </w:rPr>
  </w:style>
  <w:style w:type="character" w:customStyle="1" w:styleId="ft12708">
    <w:name w:val="ft12708"/>
    <w:basedOn w:val="a3"/>
    <w:uiPriority w:val="99"/>
    <w:qFormat/>
    <w:rsid w:val="00A165ED"/>
    <w:rPr>
      <w:rFonts w:cs="Times New Roman"/>
    </w:rPr>
  </w:style>
  <w:style w:type="character" w:customStyle="1" w:styleId="ft12715">
    <w:name w:val="ft12715"/>
    <w:basedOn w:val="a3"/>
    <w:uiPriority w:val="99"/>
    <w:qFormat/>
    <w:rsid w:val="00A165ED"/>
    <w:rPr>
      <w:rFonts w:cs="Times New Roman"/>
    </w:rPr>
  </w:style>
  <w:style w:type="character" w:customStyle="1" w:styleId="ft12722">
    <w:name w:val="ft12722"/>
    <w:basedOn w:val="a3"/>
    <w:uiPriority w:val="99"/>
    <w:qFormat/>
    <w:rsid w:val="00A165ED"/>
    <w:rPr>
      <w:rFonts w:cs="Times New Roman"/>
    </w:rPr>
  </w:style>
  <w:style w:type="character" w:customStyle="1" w:styleId="ft12787">
    <w:name w:val="ft12787"/>
    <w:basedOn w:val="a3"/>
    <w:uiPriority w:val="99"/>
    <w:qFormat/>
    <w:rsid w:val="00A165ED"/>
    <w:rPr>
      <w:rFonts w:cs="Times New Roman"/>
    </w:rPr>
  </w:style>
  <w:style w:type="character" w:customStyle="1" w:styleId="ft12790">
    <w:name w:val="ft12790"/>
    <w:basedOn w:val="a3"/>
    <w:uiPriority w:val="99"/>
    <w:qFormat/>
    <w:rsid w:val="00A165ED"/>
    <w:rPr>
      <w:rFonts w:cs="Times New Roman"/>
    </w:rPr>
  </w:style>
  <w:style w:type="character" w:customStyle="1" w:styleId="ft12850">
    <w:name w:val="ft12850"/>
    <w:basedOn w:val="a3"/>
    <w:uiPriority w:val="99"/>
    <w:qFormat/>
    <w:rsid w:val="00A165ED"/>
    <w:rPr>
      <w:rFonts w:cs="Times New Roman"/>
    </w:rPr>
  </w:style>
  <w:style w:type="character" w:customStyle="1" w:styleId="ft12896">
    <w:name w:val="ft12896"/>
    <w:basedOn w:val="a3"/>
    <w:uiPriority w:val="99"/>
    <w:qFormat/>
    <w:rsid w:val="00A165ED"/>
    <w:rPr>
      <w:rFonts w:cs="Times New Roman"/>
    </w:rPr>
  </w:style>
  <w:style w:type="character" w:customStyle="1" w:styleId="ft12942">
    <w:name w:val="ft12942"/>
    <w:basedOn w:val="a3"/>
    <w:uiPriority w:val="99"/>
    <w:qFormat/>
    <w:rsid w:val="00A165ED"/>
    <w:rPr>
      <w:rFonts w:cs="Times New Roman"/>
    </w:rPr>
  </w:style>
  <w:style w:type="character" w:customStyle="1" w:styleId="ft12991">
    <w:name w:val="ft12991"/>
    <w:basedOn w:val="a3"/>
    <w:uiPriority w:val="99"/>
    <w:qFormat/>
    <w:rsid w:val="00A165ED"/>
    <w:rPr>
      <w:rFonts w:cs="Times New Roman"/>
    </w:rPr>
  </w:style>
  <w:style w:type="character" w:customStyle="1" w:styleId="ft13046">
    <w:name w:val="ft13046"/>
    <w:basedOn w:val="a3"/>
    <w:uiPriority w:val="99"/>
    <w:qFormat/>
    <w:rsid w:val="00A165ED"/>
    <w:rPr>
      <w:rFonts w:cs="Times New Roman"/>
    </w:rPr>
  </w:style>
  <w:style w:type="character" w:customStyle="1" w:styleId="ft13079">
    <w:name w:val="ft13079"/>
    <w:basedOn w:val="a3"/>
    <w:uiPriority w:val="99"/>
    <w:qFormat/>
    <w:rsid w:val="00A165ED"/>
    <w:rPr>
      <w:rFonts w:cs="Times New Roman"/>
    </w:rPr>
  </w:style>
  <w:style w:type="character" w:customStyle="1" w:styleId="ft13129">
    <w:name w:val="ft13129"/>
    <w:basedOn w:val="a3"/>
    <w:uiPriority w:val="99"/>
    <w:qFormat/>
    <w:rsid w:val="00A165ED"/>
    <w:rPr>
      <w:rFonts w:cs="Times New Roman"/>
    </w:rPr>
  </w:style>
  <w:style w:type="character" w:customStyle="1" w:styleId="ft13186">
    <w:name w:val="ft13186"/>
    <w:basedOn w:val="a3"/>
    <w:uiPriority w:val="99"/>
    <w:qFormat/>
    <w:rsid w:val="00A165ED"/>
    <w:rPr>
      <w:rFonts w:cs="Times New Roman"/>
    </w:rPr>
  </w:style>
  <w:style w:type="character" w:customStyle="1" w:styleId="ft13226">
    <w:name w:val="ft13226"/>
    <w:basedOn w:val="a3"/>
    <w:uiPriority w:val="99"/>
    <w:qFormat/>
    <w:rsid w:val="00A165ED"/>
    <w:rPr>
      <w:rFonts w:cs="Times New Roman"/>
    </w:rPr>
  </w:style>
  <w:style w:type="character" w:customStyle="1" w:styleId="ft13271">
    <w:name w:val="ft13271"/>
    <w:basedOn w:val="a3"/>
    <w:uiPriority w:val="99"/>
    <w:qFormat/>
    <w:rsid w:val="00A165ED"/>
    <w:rPr>
      <w:rFonts w:cs="Times New Roman"/>
    </w:rPr>
  </w:style>
  <w:style w:type="character" w:customStyle="1" w:styleId="ft13309">
    <w:name w:val="ft13309"/>
    <w:basedOn w:val="a3"/>
    <w:uiPriority w:val="99"/>
    <w:qFormat/>
    <w:rsid w:val="00A165ED"/>
    <w:rPr>
      <w:rFonts w:cs="Times New Roman"/>
    </w:rPr>
  </w:style>
  <w:style w:type="character" w:customStyle="1" w:styleId="ft13366">
    <w:name w:val="ft13366"/>
    <w:basedOn w:val="a3"/>
    <w:uiPriority w:val="99"/>
    <w:qFormat/>
    <w:rsid w:val="00A165ED"/>
    <w:rPr>
      <w:rFonts w:cs="Times New Roman"/>
    </w:rPr>
  </w:style>
  <w:style w:type="character" w:customStyle="1" w:styleId="ft13418">
    <w:name w:val="ft13418"/>
    <w:basedOn w:val="a3"/>
    <w:uiPriority w:val="99"/>
    <w:qFormat/>
    <w:rsid w:val="00A165ED"/>
    <w:rPr>
      <w:rFonts w:cs="Times New Roman"/>
    </w:rPr>
  </w:style>
  <w:style w:type="character" w:customStyle="1" w:styleId="ft13441">
    <w:name w:val="ft13441"/>
    <w:basedOn w:val="a3"/>
    <w:uiPriority w:val="99"/>
    <w:qFormat/>
    <w:rsid w:val="00A165ED"/>
    <w:rPr>
      <w:rFonts w:cs="Times New Roman"/>
    </w:rPr>
  </w:style>
  <w:style w:type="character" w:customStyle="1" w:styleId="ft13487">
    <w:name w:val="ft13487"/>
    <w:basedOn w:val="a3"/>
    <w:uiPriority w:val="99"/>
    <w:qFormat/>
    <w:rsid w:val="00A165ED"/>
    <w:rPr>
      <w:rFonts w:cs="Times New Roman"/>
    </w:rPr>
  </w:style>
  <w:style w:type="character" w:customStyle="1" w:styleId="ft13488">
    <w:name w:val="ft13488"/>
    <w:basedOn w:val="a3"/>
    <w:uiPriority w:val="99"/>
    <w:qFormat/>
    <w:rsid w:val="00A165ED"/>
    <w:rPr>
      <w:rFonts w:cs="Times New Roman"/>
    </w:rPr>
  </w:style>
  <w:style w:type="character" w:customStyle="1" w:styleId="ft13494">
    <w:name w:val="ft13494"/>
    <w:basedOn w:val="a3"/>
    <w:uiPriority w:val="99"/>
    <w:qFormat/>
    <w:rsid w:val="00A165ED"/>
    <w:rPr>
      <w:rFonts w:cs="Times New Roman"/>
    </w:rPr>
  </w:style>
  <w:style w:type="character" w:customStyle="1" w:styleId="ft13500">
    <w:name w:val="ft13500"/>
    <w:basedOn w:val="a3"/>
    <w:uiPriority w:val="99"/>
    <w:qFormat/>
    <w:rsid w:val="00A165ED"/>
    <w:rPr>
      <w:rFonts w:cs="Times New Roman"/>
    </w:rPr>
  </w:style>
  <w:style w:type="character" w:customStyle="1" w:styleId="ft13505">
    <w:name w:val="ft13505"/>
    <w:basedOn w:val="a3"/>
    <w:uiPriority w:val="99"/>
    <w:qFormat/>
    <w:rsid w:val="00A165ED"/>
    <w:rPr>
      <w:rFonts w:cs="Times New Roman"/>
    </w:rPr>
  </w:style>
  <w:style w:type="character" w:customStyle="1" w:styleId="ft13518">
    <w:name w:val="ft13518"/>
    <w:basedOn w:val="a3"/>
    <w:uiPriority w:val="99"/>
    <w:qFormat/>
    <w:rsid w:val="00A165ED"/>
    <w:rPr>
      <w:rFonts w:cs="Times New Roman"/>
    </w:rPr>
  </w:style>
  <w:style w:type="character" w:customStyle="1" w:styleId="ft13525">
    <w:name w:val="ft13525"/>
    <w:basedOn w:val="a3"/>
    <w:uiPriority w:val="99"/>
    <w:qFormat/>
    <w:rsid w:val="00A165ED"/>
    <w:rPr>
      <w:rFonts w:cs="Times New Roman"/>
    </w:rPr>
  </w:style>
  <w:style w:type="character" w:customStyle="1" w:styleId="ft13537">
    <w:name w:val="ft13537"/>
    <w:basedOn w:val="a3"/>
    <w:uiPriority w:val="99"/>
    <w:qFormat/>
    <w:rsid w:val="00A165ED"/>
    <w:rPr>
      <w:rFonts w:cs="Times New Roman"/>
    </w:rPr>
  </w:style>
  <w:style w:type="character" w:customStyle="1" w:styleId="ft13542">
    <w:name w:val="ft13542"/>
    <w:basedOn w:val="a3"/>
    <w:uiPriority w:val="99"/>
    <w:qFormat/>
    <w:rsid w:val="00A165ED"/>
    <w:rPr>
      <w:rFonts w:cs="Times New Roman"/>
    </w:rPr>
  </w:style>
  <w:style w:type="character" w:customStyle="1" w:styleId="ft13555">
    <w:name w:val="ft13555"/>
    <w:basedOn w:val="a3"/>
    <w:uiPriority w:val="99"/>
    <w:qFormat/>
    <w:rsid w:val="00A165ED"/>
    <w:rPr>
      <w:rFonts w:cs="Times New Roman"/>
    </w:rPr>
  </w:style>
  <w:style w:type="character" w:customStyle="1" w:styleId="ft13563">
    <w:name w:val="ft13563"/>
    <w:basedOn w:val="a3"/>
    <w:uiPriority w:val="99"/>
    <w:qFormat/>
    <w:rsid w:val="00A165ED"/>
    <w:rPr>
      <w:rFonts w:cs="Times New Roman"/>
    </w:rPr>
  </w:style>
  <w:style w:type="character" w:customStyle="1" w:styleId="ft13566">
    <w:name w:val="ft13566"/>
    <w:basedOn w:val="a3"/>
    <w:uiPriority w:val="99"/>
    <w:qFormat/>
    <w:rsid w:val="00A165ED"/>
    <w:rPr>
      <w:rFonts w:cs="Times New Roman"/>
    </w:rPr>
  </w:style>
  <w:style w:type="character" w:customStyle="1" w:styleId="ft13578">
    <w:name w:val="ft13578"/>
    <w:basedOn w:val="a3"/>
    <w:uiPriority w:val="99"/>
    <w:qFormat/>
    <w:rsid w:val="00A165ED"/>
    <w:rPr>
      <w:rFonts w:cs="Times New Roman"/>
    </w:rPr>
  </w:style>
  <w:style w:type="character" w:customStyle="1" w:styleId="ft13580">
    <w:name w:val="ft13580"/>
    <w:basedOn w:val="a3"/>
    <w:uiPriority w:val="99"/>
    <w:qFormat/>
    <w:rsid w:val="00A165ED"/>
    <w:rPr>
      <w:rFonts w:cs="Times New Roman"/>
    </w:rPr>
  </w:style>
  <w:style w:type="character" w:customStyle="1" w:styleId="ft13588">
    <w:name w:val="ft13588"/>
    <w:basedOn w:val="a3"/>
    <w:uiPriority w:val="99"/>
    <w:qFormat/>
    <w:rsid w:val="00A165ED"/>
    <w:rPr>
      <w:rFonts w:cs="Times New Roman"/>
    </w:rPr>
  </w:style>
  <w:style w:type="character" w:customStyle="1" w:styleId="ft13644">
    <w:name w:val="ft13644"/>
    <w:basedOn w:val="a3"/>
    <w:uiPriority w:val="99"/>
    <w:qFormat/>
    <w:rsid w:val="00A165ED"/>
    <w:rPr>
      <w:rFonts w:cs="Times New Roman"/>
    </w:rPr>
  </w:style>
  <w:style w:type="character" w:customStyle="1" w:styleId="ft13668">
    <w:name w:val="ft13668"/>
    <w:basedOn w:val="a3"/>
    <w:uiPriority w:val="99"/>
    <w:qFormat/>
    <w:rsid w:val="00A165ED"/>
    <w:rPr>
      <w:rFonts w:cs="Times New Roman"/>
    </w:rPr>
  </w:style>
  <w:style w:type="character" w:customStyle="1" w:styleId="ft13712">
    <w:name w:val="ft13712"/>
    <w:basedOn w:val="a3"/>
    <w:uiPriority w:val="99"/>
    <w:qFormat/>
    <w:rsid w:val="00A165ED"/>
    <w:rPr>
      <w:rFonts w:cs="Times New Roman"/>
    </w:rPr>
  </w:style>
  <w:style w:type="character" w:customStyle="1" w:styleId="ft13768">
    <w:name w:val="ft13768"/>
    <w:basedOn w:val="a3"/>
    <w:uiPriority w:val="99"/>
    <w:qFormat/>
    <w:rsid w:val="00A165ED"/>
    <w:rPr>
      <w:rFonts w:cs="Times New Roman"/>
    </w:rPr>
  </w:style>
  <w:style w:type="character" w:customStyle="1" w:styleId="ft13810">
    <w:name w:val="ft13810"/>
    <w:basedOn w:val="a3"/>
    <w:uiPriority w:val="99"/>
    <w:qFormat/>
    <w:rsid w:val="00A165ED"/>
    <w:rPr>
      <w:rFonts w:cs="Times New Roman"/>
    </w:rPr>
  </w:style>
  <w:style w:type="character" w:customStyle="1" w:styleId="ft13834">
    <w:name w:val="ft13834"/>
    <w:basedOn w:val="a3"/>
    <w:uiPriority w:val="99"/>
    <w:qFormat/>
    <w:rsid w:val="00A165ED"/>
    <w:rPr>
      <w:rFonts w:cs="Times New Roman"/>
    </w:rPr>
  </w:style>
  <w:style w:type="character" w:customStyle="1" w:styleId="ft13885">
    <w:name w:val="ft13885"/>
    <w:basedOn w:val="a3"/>
    <w:uiPriority w:val="99"/>
    <w:qFormat/>
    <w:rsid w:val="00A165ED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A165ED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A165ED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A165ED"/>
    <w:rPr>
      <w:rFonts w:cs="Times New Roman"/>
    </w:rPr>
  </w:style>
  <w:style w:type="character" w:customStyle="1" w:styleId="FontStyle41">
    <w:name w:val="Font Style41"/>
    <w:uiPriority w:val="99"/>
    <w:qFormat/>
    <w:rsid w:val="00A165ED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A165ED"/>
  </w:style>
  <w:style w:type="character" w:customStyle="1" w:styleId="Heading2Char1">
    <w:name w:val="Heading 2 Char1"/>
    <w:uiPriority w:val="99"/>
    <w:locked/>
    <w:rsid w:val="00A165ED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A165ED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A165ED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A165ED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A165ED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A165ED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A165ED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A165ED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A165ED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A165ED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A165ED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A165E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A165ED"/>
  </w:style>
  <w:style w:type="paragraph" w:customStyle="1" w:styleId="justify2">
    <w:name w:val="justify2"/>
    <w:basedOn w:val="a2"/>
    <w:uiPriority w:val="99"/>
    <w:qFormat/>
    <w:rsid w:val="00A165ED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A165ED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A165ED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A165ED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A165ED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A165ED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A165ED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A165ED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A165ED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A165ED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A165ED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A165ED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A165ED"/>
    <w:rPr>
      <w:color w:val="4682B4"/>
    </w:rPr>
  </w:style>
  <w:style w:type="character" w:customStyle="1" w:styleId="b1">
    <w:name w:val="b1"/>
    <w:uiPriority w:val="99"/>
    <w:qFormat/>
    <w:rsid w:val="00A165ED"/>
    <w:rPr>
      <w:b/>
    </w:rPr>
  </w:style>
  <w:style w:type="character" w:customStyle="1" w:styleId="FontStyle201">
    <w:name w:val="Font Style201"/>
    <w:uiPriority w:val="99"/>
    <w:qFormat/>
    <w:rsid w:val="00A165ED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A165ED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A165ED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A165ED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A165ED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A165ED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A165E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A165ED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A165ED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A165ED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A165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A165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A165ED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A165ED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A165ED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A165ED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A165ED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A165ED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A165ED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A165ED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A165ED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A165ED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A165E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A165ED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A165ED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A165ED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A165ED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A165ED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A165ED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A165ED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A165ED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A165ED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A165ED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A165ED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A165ED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A165ED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A165ED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A165ED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A165ED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A165ED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A165ED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A165ED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A165ED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A165ED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A165ED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A165ED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A165ED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A165ED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A165E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A165ED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A165E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A165ED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A165E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A165ED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A165ED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A165E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A165ED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A165ED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A165ED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A165E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A165ED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A165E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A165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A165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A165ED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A165ED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A165ED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A165E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A165ED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A165ED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A165ED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A165ED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A165ED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A165ED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A165ED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A165ED"/>
    <w:rPr>
      <w:b/>
      <w:sz w:val="28"/>
    </w:rPr>
  </w:style>
  <w:style w:type="character" w:customStyle="1" w:styleId="720">
    <w:name w:val="Знак Знак72"/>
    <w:uiPriority w:val="99"/>
    <w:qFormat/>
    <w:rsid w:val="00A165ED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A165ED"/>
  </w:style>
  <w:style w:type="character" w:customStyle="1" w:styleId="Garamond">
    <w:name w:val="Основной текст + Garamond"/>
    <w:uiPriority w:val="99"/>
    <w:qFormat/>
    <w:rsid w:val="00A165ED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A165ED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A165ED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A165ED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A165ED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A165ED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A165ED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A165ED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A165ED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A165ED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A165ED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A165ED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A165ED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A165ED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A165ED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A165ED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A165ED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A165ED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A165ED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A165ED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A165ED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A165ED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A165ED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A165ED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A165ED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A165ED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A165ED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A165ED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A165ED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A165ED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A165ED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A165ED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A165ED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A165ED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A165E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A165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A165E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A165ED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A165ED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A165ED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A165ED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A165ED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A165ED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A165ED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A165ED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A165ED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A165ED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A165ED"/>
    <w:rPr>
      <w:lang w:val="en-US"/>
    </w:rPr>
  </w:style>
  <w:style w:type="paragraph" w:customStyle="1" w:styleId="94">
    <w:name w:val="Без интервала9"/>
    <w:link w:val="affffff1"/>
    <w:uiPriority w:val="99"/>
    <w:rsid w:val="00A165ED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A165ED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A165ED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A165ED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A165ED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A165ED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A165ED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A165ED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A165ED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A165ED"/>
    <w:rPr>
      <w:sz w:val="24"/>
    </w:rPr>
  </w:style>
  <w:style w:type="character" w:customStyle="1" w:styleId="124">
    <w:name w:val="Знак1 Знак Знак24"/>
    <w:uiPriority w:val="99"/>
    <w:qFormat/>
    <w:locked/>
    <w:rsid w:val="00A165ED"/>
    <w:rPr>
      <w:sz w:val="24"/>
    </w:rPr>
  </w:style>
  <w:style w:type="character" w:customStyle="1" w:styleId="1230">
    <w:name w:val="Знак1 Знак Знак23"/>
    <w:uiPriority w:val="99"/>
    <w:qFormat/>
    <w:locked/>
    <w:rsid w:val="00A165ED"/>
    <w:rPr>
      <w:sz w:val="24"/>
    </w:rPr>
  </w:style>
  <w:style w:type="character" w:customStyle="1" w:styleId="216">
    <w:name w:val="Цитата 2 Знак1"/>
    <w:basedOn w:val="a3"/>
    <w:uiPriority w:val="99"/>
    <w:qFormat/>
    <w:rsid w:val="00A165ED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A165ED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A165ED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A165E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A165ED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A165ED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A165ED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A165ED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A165ED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A165ED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A165ED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A165ED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A165ED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A165ED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A165ED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A165ED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A165ED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A165ED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A165ED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A165ED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A165ED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A165ED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A165ED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A165E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A165ED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A165ED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A165E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A165E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A165ED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A165ED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A165ED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A165ED"/>
    <w:rPr>
      <w:rFonts w:cs="Times New Roman"/>
    </w:rPr>
  </w:style>
  <w:style w:type="character" w:customStyle="1" w:styleId="udar">
    <w:name w:val="udar"/>
    <w:basedOn w:val="a3"/>
    <w:uiPriority w:val="99"/>
    <w:qFormat/>
    <w:rsid w:val="00A165ED"/>
    <w:rPr>
      <w:rFonts w:cs="Times New Roman"/>
    </w:rPr>
  </w:style>
  <w:style w:type="character" w:customStyle="1" w:styleId="FontStyle139">
    <w:name w:val="Font Style139"/>
    <w:uiPriority w:val="99"/>
    <w:qFormat/>
    <w:rsid w:val="00A165ED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A165ED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A165ED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A165ED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A165ED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A165ED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A165ED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A165ED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A165ED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A165ED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A165ED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A165ED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A165ED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A165ED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A165ED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A165ED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A165ED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A165ED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A165ED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A165ED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A165ED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A165ED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A165ED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A165ED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A165ED"/>
    <w:rPr>
      <w:b/>
      <w:sz w:val="24"/>
    </w:rPr>
  </w:style>
  <w:style w:type="character" w:customStyle="1" w:styleId="8pt">
    <w:name w:val="Основной текст + 8 pt"/>
    <w:uiPriority w:val="99"/>
    <w:qFormat/>
    <w:rsid w:val="00A165ED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A165ED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A165ED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A165ED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A165ED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A165ED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A165ED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A165ED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A165ED"/>
    <w:rPr>
      <w:rFonts w:cs="Times New Roman"/>
    </w:rPr>
  </w:style>
  <w:style w:type="character" w:customStyle="1" w:styleId="FontStyle124">
    <w:name w:val="Font Style124"/>
    <w:uiPriority w:val="99"/>
    <w:qFormat/>
    <w:rsid w:val="00A165ED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A165ED"/>
    <w:rPr>
      <w:rFonts w:cs="Times New Roman"/>
    </w:rPr>
  </w:style>
  <w:style w:type="character" w:customStyle="1" w:styleId="msosubtleemphasis0">
    <w:name w:val="msosubtleemphasis"/>
    <w:uiPriority w:val="99"/>
    <w:qFormat/>
    <w:rsid w:val="00A165ED"/>
    <w:rPr>
      <w:i/>
      <w:color w:val="808080"/>
    </w:rPr>
  </w:style>
  <w:style w:type="character" w:customStyle="1" w:styleId="FontStyle120">
    <w:name w:val="Font Style120"/>
    <w:uiPriority w:val="99"/>
    <w:qFormat/>
    <w:rsid w:val="00A165ED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A165ED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A165ED"/>
    <w:rPr>
      <w:rFonts w:ascii="Tahoma" w:hAnsi="Tahoma"/>
      <w:sz w:val="16"/>
    </w:rPr>
  </w:style>
  <w:style w:type="character" w:customStyle="1" w:styleId="t9">
    <w:name w:val="t9"/>
    <w:uiPriority w:val="99"/>
    <w:qFormat/>
    <w:rsid w:val="00A165ED"/>
  </w:style>
  <w:style w:type="character" w:customStyle="1" w:styleId="t10">
    <w:name w:val="t10"/>
    <w:uiPriority w:val="99"/>
    <w:qFormat/>
    <w:rsid w:val="00A165ED"/>
  </w:style>
  <w:style w:type="character" w:customStyle="1" w:styleId="c2">
    <w:name w:val="c2"/>
    <w:uiPriority w:val="99"/>
    <w:qFormat/>
    <w:rsid w:val="00A165ED"/>
  </w:style>
  <w:style w:type="character" w:customStyle="1" w:styleId="c0">
    <w:name w:val="c0"/>
    <w:uiPriority w:val="99"/>
    <w:qFormat/>
    <w:rsid w:val="00A165ED"/>
  </w:style>
  <w:style w:type="character" w:customStyle="1" w:styleId="ft776">
    <w:name w:val="ft776"/>
    <w:uiPriority w:val="99"/>
    <w:qFormat/>
    <w:rsid w:val="00A165ED"/>
  </w:style>
  <w:style w:type="character" w:customStyle="1" w:styleId="highlight">
    <w:name w:val="highlight"/>
    <w:uiPriority w:val="99"/>
    <w:qFormat/>
    <w:rsid w:val="00A165ED"/>
  </w:style>
  <w:style w:type="character" w:customStyle="1" w:styleId="ft431">
    <w:name w:val="ft431"/>
    <w:uiPriority w:val="99"/>
    <w:qFormat/>
    <w:rsid w:val="00A165ED"/>
  </w:style>
  <w:style w:type="character" w:customStyle="1" w:styleId="ft793">
    <w:name w:val="ft793"/>
    <w:uiPriority w:val="99"/>
    <w:qFormat/>
    <w:rsid w:val="00A165ED"/>
  </w:style>
  <w:style w:type="character" w:customStyle="1" w:styleId="ft802">
    <w:name w:val="ft802"/>
    <w:uiPriority w:val="99"/>
    <w:qFormat/>
    <w:rsid w:val="00A165ED"/>
  </w:style>
  <w:style w:type="character" w:customStyle="1" w:styleId="ft890">
    <w:name w:val="ft890"/>
    <w:uiPriority w:val="99"/>
    <w:qFormat/>
    <w:rsid w:val="00A165ED"/>
  </w:style>
  <w:style w:type="character" w:customStyle="1" w:styleId="ft904">
    <w:name w:val="ft904"/>
    <w:uiPriority w:val="99"/>
    <w:qFormat/>
    <w:rsid w:val="00A165ED"/>
  </w:style>
  <w:style w:type="character" w:customStyle="1" w:styleId="ft914">
    <w:name w:val="ft914"/>
    <w:uiPriority w:val="99"/>
    <w:qFormat/>
    <w:rsid w:val="00A165ED"/>
  </w:style>
  <w:style w:type="character" w:customStyle="1" w:styleId="1fff">
    <w:name w:val="Текст Знак1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A165ED"/>
    <w:rPr>
      <w:rFonts w:cs="Times New Roman"/>
    </w:rPr>
  </w:style>
  <w:style w:type="character" w:customStyle="1" w:styleId="FontStyle214">
    <w:name w:val="Font Style214"/>
    <w:uiPriority w:val="99"/>
    <w:qFormat/>
    <w:rsid w:val="00A165ED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A165ED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A165ED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A165ED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A165ED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A165ED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A165ED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A165ED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A165ED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A165ED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A165ED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A165ED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A165ED"/>
    <w:rPr>
      <w:rFonts w:cs="Times New Roman"/>
    </w:rPr>
  </w:style>
  <w:style w:type="character" w:customStyle="1" w:styleId="s3">
    <w:name w:val="s3"/>
    <w:uiPriority w:val="99"/>
    <w:qFormat/>
    <w:rsid w:val="00A165ED"/>
  </w:style>
  <w:style w:type="character" w:customStyle="1" w:styleId="FontStyle46">
    <w:name w:val="Font Style46"/>
    <w:uiPriority w:val="99"/>
    <w:qFormat/>
    <w:rsid w:val="00A165ED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A165ED"/>
    <w:rPr>
      <w:rFonts w:cs="Times New Roman"/>
    </w:rPr>
  </w:style>
  <w:style w:type="character" w:customStyle="1" w:styleId="s1">
    <w:name w:val="s1"/>
    <w:uiPriority w:val="99"/>
    <w:qFormat/>
    <w:rsid w:val="00A165ED"/>
  </w:style>
  <w:style w:type="character" w:customStyle="1" w:styleId="WW8Num8z0">
    <w:name w:val="WW8Num8z0"/>
    <w:uiPriority w:val="99"/>
    <w:qFormat/>
    <w:rsid w:val="00A165ED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A165ED"/>
    <w:rPr>
      <w:rFonts w:cs="Times New Roman"/>
    </w:rPr>
  </w:style>
  <w:style w:type="character" w:customStyle="1" w:styleId="searchterm1">
    <w:name w:val="searchterm1"/>
    <w:uiPriority w:val="99"/>
    <w:qFormat/>
    <w:rsid w:val="00A165ED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A165ED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A165ED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A165ED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A165ED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A165ED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A165ED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A165ED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A165ED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A165ED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A165ED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A165ED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A165ED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A165ED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A165ED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A165ED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A165ED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A165ED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A165ED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A165ED"/>
  </w:style>
  <w:style w:type="character" w:customStyle="1" w:styleId="WW8Num1z0">
    <w:name w:val="WW8Num1z0"/>
    <w:uiPriority w:val="99"/>
    <w:qFormat/>
    <w:rsid w:val="00A165ED"/>
  </w:style>
  <w:style w:type="character" w:customStyle="1" w:styleId="WW8Num2z0">
    <w:name w:val="WW8Num2z0"/>
    <w:uiPriority w:val="99"/>
    <w:qFormat/>
    <w:rsid w:val="00A165ED"/>
  </w:style>
  <w:style w:type="character" w:customStyle="1" w:styleId="WW8Num3z0">
    <w:name w:val="WW8Num3z0"/>
    <w:uiPriority w:val="99"/>
    <w:qFormat/>
    <w:rsid w:val="00A165ED"/>
  </w:style>
  <w:style w:type="character" w:customStyle="1" w:styleId="WW8Num1z1">
    <w:name w:val="WW8Num1z1"/>
    <w:uiPriority w:val="99"/>
    <w:qFormat/>
    <w:rsid w:val="00A165ED"/>
  </w:style>
  <w:style w:type="character" w:customStyle="1" w:styleId="WW8Num1z2">
    <w:name w:val="WW8Num1z2"/>
    <w:uiPriority w:val="99"/>
    <w:qFormat/>
    <w:rsid w:val="00A165ED"/>
  </w:style>
  <w:style w:type="character" w:customStyle="1" w:styleId="WW8Num1z3">
    <w:name w:val="WW8Num1z3"/>
    <w:uiPriority w:val="99"/>
    <w:qFormat/>
    <w:rsid w:val="00A165ED"/>
  </w:style>
  <w:style w:type="character" w:customStyle="1" w:styleId="WW8Num1z4">
    <w:name w:val="WW8Num1z4"/>
    <w:uiPriority w:val="99"/>
    <w:qFormat/>
    <w:rsid w:val="00A165ED"/>
  </w:style>
  <w:style w:type="character" w:customStyle="1" w:styleId="WW8Num1z5">
    <w:name w:val="WW8Num1z5"/>
    <w:uiPriority w:val="99"/>
    <w:qFormat/>
    <w:rsid w:val="00A165ED"/>
  </w:style>
  <w:style w:type="character" w:customStyle="1" w:styleId="WW8Num1z6">
    <w:name w:val="WW8Num1z6"/>
    <w:uiPriority w:val="99"/>
    <w:qFormat/>
    <w:rsid w:val="00A165ED"/>
  </w:style>
  <w:style w:type="character" w:customStyle="1" w:styleId="WW8Num1z7">
    <w:name w:val="WW8Num1z7"/>
    <w:uiPriority w:val="99"/>
    <w:qFormat/>
    <w:rsid w:val="00A165ED"/>
  </w:style>
  <w:style w:type="character" w:customStyle="1" w:styleId="WW8Num1z8">
    <w:name w:val="WW8Num1z8"/>
    <w:uiPriority w:val="99"/>
    <w:qFormat/>
    <w:rsid w:val="00A165ED"/>
  </w:style>
  <w:style w:type="character" w:customStyle="1" w:styleId="1fff5">
    <w:name w:val="Основной шрифт абзаца1"/>
    <w:uiPriority w:val="99"/>
    <w:qFormat/>
    <w:rsid w:val="00A165ED"/>
  </w:style>
  <w:style w:type="character" w:styleId="afffffff0">
    <w:name w:val="Placeholder Text"/>
    <w:basedOn w:val="a3"/>
    <w:uiPriority w:val="99"/>
    <w:qFormat/>
    <w:rsid w:val="00A165ED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A165ED"/>
    <w:rPr>
      <w:vertAlign w:val="superscript"/>
    </w:rPr>
  </w:style>
  <w:style w:type="character" w:customStyle="1" w:styleId="-">
    <w:name w:val="опред-е"/>
    <w:uiPriority w:val="99"/>
    <w:qFormat/>
    <w:rsid w:val="00A165ED"/>
    <w:rPr>
      <w:b/>
    </w:rPr>
  </w:style>
  <w:style w:type="character" w:customStyle="1" w:styleId="FontStyle436">
    <w:name w:val="Font Style436"/>
    <w:uiPriority w:val="99"/>
    <w:qFormat/>
    <w:rsid w:val="00A165ED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A165ED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A165ED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A165ED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A165ED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A165ED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A165ED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A165ED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A165ED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A165ED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A165ED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A165ED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A165ED"/>
    <w:rPr>
      <w:sz w:val="24"/>
    </w:rPr>
  </w:style>
  <w:style w:type="character" w:customStyle="1" w:styleId="231">
    <w:name w:val="Знак Знак231"/>
    <w:uiPriority w:val="99"/>
    <w:qFormat/>
    <w:locked/>
    <w:rsid w:val="00A165ED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A165ED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A165ED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A165ED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A165ED"/>
  </w:style>
  <w:style w:type="paragraph" w:customStyle="1" w:styleId="48">
    <w:name w:val="Без интервала4"/>
    <w:link w:val="1fff7"/>
    <w:uiPriority w:val="99"/>
    <w:qFormat/>
    <w:rsid w:val="00A165ED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A165ED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A165ED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A165E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A165ED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A165ED"/>
    <w:rPr>
      <w:rFonts w:cs="Times New Roman"/>
    </w:rPr>
  </w:style>
  <w:style w:type="character" w:customStyle="1" w:styleId="epm">
    <w:name w:val="epm"/>
    <w:uiPriority w:val="99"/>
    <w:qFormat/>
    <w:rsid w:val="00A165ED"/>
  </w:style>
  <w:style w:type="character" w:customStyle="1" w:styleId="afffffff2">
    <w:name w:val="Стиль Зеленый"/>
    <w:uiPriority w:val="99"/>
    <w:qFormat/>
    <w:rsid w:val="00A165ED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A165E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A165ED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A165ED"/>
    <w:rPr>
      <w:rFonts w:cs="Times New Roman"/>
    </w:rPr>
  </w:style>
  <w:style w:type="character" w:customStyle="1" w:styleId="s5">
    <w:name w:val="s5"/>
    <w:basedOn w:val="a3"/>
    <w:uiPriority w:val="99"/>
    <w:qFormat/>
    <w:rsid w:val="00A165ED"/>
    <w:rPr>
      <w:rFonts w:cs="Times New Roman"/>
    </w:rPr>
  </w:style>
  <w:style w:type="character" w:customStyle="1" w:styleId="sz12">
    <w:name w:val="sz12"/>
    <w:basedOn w:val="a3"/>
    <w:uiPriority w:val="99"/>
    <w:qFormat/>
    <w:rsid w:val="00A165ED"/>
    <w:rPr>
      <w:rFonts w:cs="Times New Roman"/>
    </w:rPr>
  </w:style>
  <w:style w:type="character" w:customStyle="1" w:styleId="s6">
    <w:name w:val="s6"/>
    <w:basedOn w:val="a3"/>
    <w:uiPriority w:val="99"/>
    <w:qFormat/>
    <w:rsid w:val="00A165ED"/>
    <w:rPr>
      <w:rFonts w:cs="Times New Roman"/>
    </w:rPr>
  </w:style>
  <w:style w:type="character" w:customStyle="1" w:styleId="FontStyle133">
    <w:name w:val="Font Style133"/>
    <w:uiPriority w:val="99"/>
    <w:qFormat/>
    <w:rsid w:val="00A165ED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A165ED"/>
  </w:style>
  <w:style w:type="character" w:customStyle="1" w:styleId="11f1">
    <w:name w:val="Знак1 Знак Знак1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A165ED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A165ED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A165ED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A165ED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A165ED"/>
    <w:rPr>
      <w:sz w:val="24"/>
    </w:rPr>
  </w:style>
  <w:style w:type="character" w:customStyle="1" w:styleId="511">
    <w:name w:val="Знак Знак5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A165ED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A165ED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A165ED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A165ED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A165ED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A165ED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A165E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A165ED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A165ED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A165ED"/>
  </w:style>
  <w:style w:type="character" w:customStyle="1" w:styleId="lbldata1">
    <w:name w:val="lbldata1"/>
    <w:uiPriority w:val="99"/>
    <w:qFormat/>
    <w:rsid w:val="00A165ED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A165ED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A165ED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A165ED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A165ED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A165ED"/>
    <w:rPr>
      <w:rFonts w:cs="Times New Roman"/>
    </w:rPr>
  </w:style>
  <w:style w:type="paragraph" w:customStyle="1" w:styleId="c3">
    <w:name w:val="c3"/>
    <w:basedOn w:val="a2"/>
    <w:uiPriority w:val="99"/>
    <w:qFormat/>
    <w:rsid w:val="00A165ED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A165ED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A165ED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A165ED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A165ED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A165ED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A165ED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A165ED"/>
    <w:rPr>
      <w:rFonts w:cs="Times New Roman"/>
    </w:rPr>
  </w:style>
  <w:style w:type="character" w:customStyle="1" w:styleId="afffffff4">
    <w:name w:val="полужирный"/>
    <w:uiPriority w:val="99"/>
    <w:qFormat/>
    <w:rsid w:val="00A165ED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A165ED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A165ED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A165E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A165ED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A165ED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A165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A165ED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A165ED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A165ED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A165ED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A165ED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A165ED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A165ED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A165ED"/>
    <w:rPr>
      <w:sz w:val="16"/>
    </w:rPr>
  </w:style>
  <w:style w:type="character" w:customStyle="1" w:styleId="500">
    <w:name w:val="Знак Знак50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A165ED"/>
    <w:rPr>
      <w:rFonts w:cs="Times New Roman"/>
    </w:rPr>
  </w:style>
  <w:style w:type="character" w:customStyle="1" w:styleId="520">
    <w:name w:val="Знак Знак52"/>
    <w:uiPriority w:val="99"/>
    <w:qFormat/>
    <w:rsid w:val="00A165ED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A165E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A165ED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A165ED"/>
  </w:style>
  <w:style w:type="character" w:customStyle="1" w:styleId="fliesstext">
    <w:name w:val="fliesstext"/>
    <w:uiPriority w:val="99"/>
    <w:qFormat/>
    <w:rsid w:val="00A165ED"/>
  </w:style>
  <w:style w:type="character" w:customStyle="1" w:styleId="skypec2ctextspan">
    <w:name w:val="skype_c2c_text_span"/>
    <w:uiPriority w:val="99"/>
    <w:qFormat/>
    <w:rsid w:val="00A165ED"/>
  </w:style>
  <w:style w:type="paragraph" w:customStyle="1" w:styleId="1fffd">
    <w:name w:val="ЗАГОЛОВОК 1"/>
    <w:link w:val="1fffe"/>
    <w:uiPriority w:val="99"/>
    <w:qFormat/>
    <w:rsid w:val="00A165ED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A165ED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A165ED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A165ED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A165ED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A165ED"/>
    <w:rPr>
      <w:sz w:val="24"/>
    </w:rPr>
  </w:style>
  <w:style w:type="character" w:customStyle="1" w:styleId="s15122">
    <w:name w:val="s15122"/>
    <w:basedOn w:val="a3"/>
    <w:uiPriority w:val="99"/>
    <w:qFormat/>
    <w:rsid w:val="00A165ED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A165ED"/>
    <w:rPr>
      <w:rFonts w:cs="Times New Roman"/>
    </w:rPr>
  </w:style>
  <w:style w:type="character" w:customStyle="1" w:styleId="CommentTextChar1">
    <w:name w:val="Comment Text Char1"/>
    <w:uiPriority w:val="99"/>
    <w:qFormat/>
    <w:rsid w:val="00A165ED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A165ED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A165ED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A165ED"/>
    <w:rPr>
      <w:sz w:val="24"/>
    </w:rPr>
  </w:style>
  <w:style w:type="character" w:customStyle="1" w:styleId="1ffff">
    <w:name w:val="Основной текст Знак Знак Знак1"/>
    <w:uiPriority w:val="99"/>
    <w:rsid w:val="00A165ED"/>
    <w:rPr>
      <w:sz w:val="24"/>
    </w:rPr>
  </w:style>
  <w:style w:type="character" w:customStyle="1" w:styleId="56">
    <w:name w:val="Знак Знак5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A165ED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A165ED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A165ED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A165ED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A165ED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A165ED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A165ED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A165ED"/>
    <w:rPr>
      <w:color w:val="auto"/>
    </w:rPr>
  </w:style>
  <w:style w:type="paragraph" w:customStyle="1" w:styleId="bodytext2">
    <w:name w:val="bodytext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A165ED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A165ED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A165ED"/>
    <w:rPr>
      <w:rFonts w:cs="Times New Roman"/>
    </w:rPr>
  </w:style>
  <w:style w:type="paragraph" w:customStyle="1" w:styleId="text">
    <w:name w:val="tex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A165ED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A165ED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A165ED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A165ED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A165ED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A165ED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A165ED"/>
    <w:rPr>
      <w:rFonts w:cs="Times New Roman"/>
    </w:rPr>
  </w:style>
  <w:style w:type="paragraph" w:customStyle="1" w:styleId="p">
    <w:name w:val="p"/>
    <w:basedOn w:val="a2"/>
    <w:uiPriority w:val="99"/>
    <w:qFormat/>
    <w:rsid w:val="00A165ED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A165ED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A165ED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A165ED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A165ED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A165ED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A165ED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A165ED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A165ED"/>
    <w:rPr>
      <w:lang w:eastAsia="ru-RU"/>
    </w:rPr>
  </w:style>
  <w:style w:type="character" w:customStyle="1" w:styleId="612">
    <w:name w:val="Знак Знак61"/>
    <w:uiPriority w:val="99"/>
    <w:qFormat/>
    <w:rsid w:val="00A165ED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A165ED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A165ED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A165ED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A165ED"/>
    <w:rPr>
      <w:sz w:val="24"/>
    </w:rPr>
  </w:style>
  <w:style w:type="character" w:customStyle="1" w:styleId="BodyTextIndentChar1">
    <w:name w:val="Body Text Indent Char1"/>
    <w:uiPriority w:val="99"/>
    <w:qFormat/>
    <w:rsid w:val="00A165ED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A165ED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A165ED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A165ED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A165ED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A165ED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A165ED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A165ED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A165ED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A165ED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A165ED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A165ED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A165ED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A165ED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A165ED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A165ED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A165ED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A165ED"/>
    <w:rPr>
      <w:i/>
      <w:color w:val="808080"/>
    </w:rPr>
  </w:style>
  <w:style w:type="paragraph" w:customStyle="1" w:styleId="p35">
    <w:name w:val="p3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A165ED"/>
    <w:rPr>
      <w:rFonts w:cs="Times New Roman"/>
    </w:rPr>
  </w:style>
  <w:style w:type="character" w:customStyle="1" w:styleId="FontStyle820">
    <w:name w:val="Font Style820"/>
    <w:uiPriority w:val="99"/>
    <w:qFormat/>
    <w:rsid w:val="00A165ED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A165ED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A165ED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A165ED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A165ED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A165ED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A165ED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A165ED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A165E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A165ED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A165ED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A165ED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A165ED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A165ED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A165ED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A165ED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A165ED"/>
    <w:rPr>
      <w:rFonts w:cs="Times New Roman"/>
    </w:rPr>
  </w:style>
  <w:style w:type="character" w:customStyle="1" w:styleId="s2">
    <w:name w:val="s2"/>
    <w:basedOn w:val="a3"/>
    <w:uiPriority w:val="99"/>
    <w:qFormat/>
    <w:rsid w:val="00A165ED"/>
    <w:rPr>
      <w:rFonts w:cs="Times New Roman"/>
    </w:rPr>
  </w:style>
  <w:style w:type="paragraph" w:customStyle="1" w:styleId="p2">
    <w:name w:val="p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A165ED"/>
    <w:rPr>
      <w:rFonts w:ascii="Wingdings" w:hAnsi="Wingdings"/>
    </w:rPr>
  </w:style>
  <w:style w:type="character" w:customStyle="1" w:styleId="WW8Num4z0">
    <w:name w:val="WW8Num4z0"/>
    <w:uiPriority w:val="99"/>
    <w:qFormat/>
    <w:rsid w:val="00A165ED"/>
    <w:rPr>
      <w:color w:val="auto"/>
    </w:rPr>
  </w:style>
  <w:style w:type="character" w:customStyle="1" w:styleId="WW8Num5z0">
    <w:name w:val="WW8Num5z0"/>
    <w:uiPriority w:val="99"/>
    <w:qFormat/>
    <w:rsid w:val="00A165ED"/>
    <w:rPr>
      <w:b/>
      <w:sz w:val="20"/>
    </w:rPr>
  </w:style>
  <w:style w:type="character" w:customStyle="1" w:styleId="WW8Num6z0">
    <w:name w:val="WW8Num6z0"/>
    <w:uiPriority w:val="99"/>
    <w:qFormat/>
    <w:rsid w:val="00A165ED"/>
    <w:rPr>
      <w:sz w:val="20"/>
    </w:rPr>
  </w:style>
  <w:style w:type="character" w:customStyle="1" w:styleId="WW8Num7z0">
    <w:name w:val="WW8Num7z0"/>
    <w:uiPriority w:val="99"/>
    <w:qFormat/>
    <w:rsid w:val="00A165ED"/>
    <w:rPr>
      <w:b/>
      <w:sz w:val="20"/>
    </w:rPr>
  </w:style>
  <w:style w:type="character" w:customStyle="1" w:styleId="WW8Num9z0">
    <w:name w:val="WW8Num9z0"/>
    <w:uiPriority w:val="99"/>
    <w:qFormat/>
    <w:rsid w:val="00A165ED"/>
    <w:rPr>
      <w:sz w:val="20"/>
    </w:rPr>
  </w:style>
  <w:style w:type="character" w:customStyle="1" w:styleId="WW8Num9z1">
    <w:name w:val="WW8Num9z1"/>
    <w:uiPriority w:val="99"/>
    <w:qFormat/>
    <w:rsid w:val="00A165ED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A165ED"/>
  </w:style>
  <w:style w:type="character" w:customStyle="1" w:styleId="WW8Num9z3">
    <w:name w:val="WW8Num9z3"/>
    <w:uiPriority w:val="99"/>
    <w:qFormat/>
    <w:rsid w:val="00A165ED"/>
  </w:style>
  <w:style w:type="character" w:customStyle="1" w:styleId="WW8Num9z4">
    <w:name w:val="WW8Num9z4"/>
    <w:uiPriority w:val="99"/>
    <w:qFormat/>
    <w:rsid w:val="00A165ED"/>
  </w:style>
  <w:style w:type="character" w:customStyle="1" w:styleId="WW8Num9z5">
    <w:name w:val="WW8Num9z5"/>
    <w:uiPriority w:val="99"/>
    <w:qFormat/>
    <w:rsid w:val="00A165ED"/>
  </w:style>
  <w:style w:type="character" w:customStyle="1" w:styleId="WW8Num9z6">
    <w:name w:val="WW8Num9z6"/>
    <w:uiPriority w:val="99"/>
    <w:qFormat/>
    <w:rsid w:val="00A165ED"/>
  </w:style>
  <w:style w:type="character" w:customStyle="1" w:styleId="WW8Num9z7">
    <w:name w:val="WW8Num9z7"/>
    <w:uiPriority w:val="99"/>
    <w:qFormat/>
    <w:rsid w:val="00A165ED"/>
  </w:style>
  <w:style w:type="character" w:customStyle="1" w:styleId="WW8Num9z8">
    <w:name w:val="WW8Num9z8"/>
    <w:uiPriority w:val="99"/>
    <w:qFormat/>
    <w:rsid w:val="00A165ED"/>
  </w:style>
  <w:style w:type="character" w:customStyle="1" w:styleId="WW8Num10z0">
    <w:name w:val="WW8Num10z0"/>
    <w:uiPriority w:val="99"/>
    <w:qFormat/>
    <w:rsid w:val="00A165ED"/>
    <w:rPr>
      <w:sz w:val="20"/>
    </w:rPr>
  </w:style>
  <w:style w:type="character" w:customStyle="1" w:styleId="WW8Num11z0">
    <w:name w:val="WW8Num11z0"/>
    <w:uiPriority w:val="99"/>
    <w:qFormat/>
    <w:rsid w:val="00A165ED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A165ED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A165ED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A165ED"/>
    <w:rPr>
      <w:sz w:val="20"/>
    </w:rPr>
  </w:style>
  <w:style w:type="character" w:customStyle="1" w:styleId="WW8Num15z0">
    <w:name w:val="WW8Num15z0"/>
    <w:uiPriority w:val="99"/>
    <w:qFormat/>
    <w:rsid w:val="00A165ED"/>
    <w:rPr>
      <w:sz w:val="20"/>
    </w:rPr>
  </w:style>
  <w:style w:type="character" w:customStyle="1" w:styleId="WW8Num17z0">
    <w:name w:val="WW8Num17z0"/>
    <w:uiPriority w:val="99"/>
    <w:qFormat/>
    <w:rsid w:val="00A165ED"/>
    <w:rPr>
      <w:rFonts w:ascii="Wingdings" w:hAnsi="Wingdings"/>
    </w:rPr>
  </w:style>
  <w:style w:type="character" w:customStyle="1" w:styleId="WW8Num18z0">
    <w:name w:val="WW8Num18z0"/>
    <w:uiPriority w:val="99"/>
    <w:qFormat/>
    <w:rsid w:val="00A165ED"/>
  </w:style>
  <w:style w:type="character" w:customStyle="1" w:styleId="WW8Num18z1">
    <w:name w:val="WW8Num18z1"/>
    <w:uiPriority w:val="99"/>
    <w:qFormat/>
    <w:rsid w:val="00A165ED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A165ED"/>
  </w:style>
  <w:style w:type="character" w:customStyle="1" w:styleId="WW8Num18z3">
    <w:name w:val="WW8Num18z3"/>
    <w:uiPriority w:val="99"/>
    <w:qFormat/>
    <w:rsid w:val="00A165ED"/>
  </w:style>
  <w:style w:type="character" w:customStyle="1" w:styleId="WW8Num18z4">
    <w:name w:val="WW8Num18z4"/>
    <w:uiPriority w:val="99"/>
    <w:qFormat/>
    <w:rsid w:val="00A165ED"/>
  </w:style>
  <w:style w:type="character" w:customStyle="1" w:styleId="WW8Num18z5">
    <w:name w:val="WW8Num18z5"/>
    <w:uiPriority w:val="99"/>
    <w:qFormat/>
    <w:rsid w:val="00A165ED"/>
  </w:style>
  <w:style w:type="character" w:customStyle="1" w:styleId="WW8Num18z6">
    <w:name w:val="WW8Num18z6"/>
    <w:uiPriority w:val="99"/>
    <w:qFormat/>
    <w:rsid w:val="00A165ED"/>
  </w:style>
  <w:style w:type="character" w:customStyle="1" w:styleId="WW8Num18z7">
    <w:name w:val="WW8Num18z7"/>
    <w:uiPriority w:val="99"/>
    <w:qFormat/>
    <w:rsid w:val="00A165ED"/>
  </w:style>
  <w:style w:type="character" w:customStyle="1" w:styleId="WW8Num18z8">
    <w:name w:val="WW8Num18z8"/>
    <w:uiPriority w:val="99"/>
    <w:qFormat/>
    <w:rsid w:val="00A165ED"/>
  </w:style>
  <w:style w:type="character" w:customStyle="1" w:styleId="WW8Num19z0">
    <w:name w:val="WW8Num19z0"/>
    <w:uiPriority w:val="99"/>
    <w:qFormat/>
    <w:rsid w:val="00A165ED"/>
  </w:style>
  <w:style w:type="character" w:customStyle="1" w:styleId="WW8Num19z1">
    <w:name w:val="WW8Num19z1"/>
    <w:uiPriority w:val="99"/>
    <w:qFormat/>
    <w:rsid w:val="00A165ED"/>
  </w:style>
  <w:style w:type="character" w:customStyle="1" w:styleId="WW8Num19z2">
    <w:name w:val="WW8Num19z2"/>
    <w:uiPriority w:val="99"/>
    <w:qFormat/>
    <w:rsid w:val="00A165ED"/>
  </w:style>
  <w:style w:type="character" w:customStyle="1" w:styleId="WW8Num19z3">
    <w:name w:val="WW8Num19z3"/>
    <w:uiPriority w:val="99"/>
    <w:qFormat/>
    <w:rsid w:val="00A165ED"/>
  </w:style>
  <w:style w:type="character" w:customStyle="1" w:styleId="WW8Num19z4">
    <w:name w:val="WW8Num19z4"/>
    <w:uiPriority w:val="99"/>
    <w:qFormat/>
    <w:rsid w:val="00A165ED"/>
  </w:style>
  <w:style w:type="character" w:customStyle="1" w:styleId="WW8Num19z5">
    <w:name w:val="WW8Num19z5"/>
    <w:uiPriority w:val="99"/>
    <w:qFormat/>
    <w:rsid w:val="00A165ED"/>
  </w:style>
  <w:style w:type="character" w:customStyle="1" w:styleId="WW8Num19z6">
    <w:name w:val="WW8Num19z6"/>
    <w:uiPriority w:val="99"/>
    <w:qFormat/>
    <w:rsid w:val="00A165ED"/>
  </w:style>
  <w:style w:type="character" w:customStyle="1" w:styleId="WW8Num19z7">
    <w:name w:val="WW8Num19z7"/>
    <w:uiPriority w:val="99"/>
    <w:qFormat/>
    <w:rsid w:val="00A165ED"/>
  </w:style>
  <w:style w:type="character" w:customStyle="1" w:styleId="WW8Num19z8">
    <w:name w:val="WW8Num19z8"/>
    <w:uiPriority w:val="99"/>
    <w:qFormat/>
    <w:rsid w:val="00A165ED"/>
  </w:style>
  <w:style w:type="character" w:customStyle="1" w:styleId="WW8Num4z1">
    <w:name w:val="WW8Num4z1"/>
    <w:uiPriority w:val="99"/>
    <w:qFormat/>
    <w:rsid w:val="00A165ED"/>
  </w:style>
  <w:style w:type="character" w:customStyle="1" w:styleId="WW8Num4z2">
    <w:name w:val="WW8Num4z2"/>
    <w:uiPriority w:val="99"/>
    <w:qFormat/>
    <w:rsid w:val="00A165ED"/>
  </w:style>
  <w:style w:type="character" w:customStyle="1" w:styleId="WW8Num4z3">
    <w:name w:val="WW8Num4z3"/>
    <w:uiPriority w:val="99"/>
    <w:qFormat/>
    <w:rsid w:val="00A165ED"/>
  </w:style>
  <w:style w:type="character" w:customStyle="1" w:styleId="WW8Num4z4">
    <w:name w:val="WW8Num4z4"/>
    <w:uiPriority w:val="99"/>
    <w:qFormat/>
    <w:rsid w:val="00A165ED"/>
  </w:style>
  <w:style w:type="character" w:customStyle="1" w:styleId="WW8Num4z5">
    <w:name w:val="WW8Num4z5"/>
    <w:uiPriority w:val="99"/>
    <w:qFormat/>
    <w:rsid w:val="00A165ED"/>
  </w:style>
  <w:style w:type="character" w:customStyle="1" w:styleId="WW8Num4z6">
    <w:name w:val="WW8Num4z6"/>
    <w:uiPriority w:val="99"/>
    <w:qFormat/>
    <w:rsid w:val="00A165ED"/>
  </w:style>
  <w:style w:type="character" w:customStyle="1" w:styleId="WW8Num4z7">
    <w:name w:val="WW8Num4z7"/>
    <w:uiPriority w:val="99"/>
    <w:qFormat/>
    <w:rsid w:val="00A165ED"/>
  </w:style>
  <w:style w:type="character" w:customStyle="1" w:styleId="WW8Num4z8">
    <w:name w:val="WW8Num4z8"/>
    <w:uiPriority w:val="99"/>
    <w:qFormat/>
    <w:rsid w:val="00A165ED"/>
  </w:style>
  <w:style w:type="character" w:customStyle="1" w:styleId="WW8Num5z1">
    <w:name w:val="WW8Num5z1"/>
    <w:uiPriority w:val="99"/>
    <w:qFormat/>
    <w:rsid w:val="00A165ED"/>
  </w:style>
  <w:style w:type="character" w:customStyle="1" w:styleId="WW8Num5z2">
    <w:name w:val="WW8Num5z2"/>
    <w:uiPriority w:val="99"/>
    <w:qFormat/>
    <w:rsid w:val="00A165ED"/>
  </w:style>
  <w:style w:type="character" w:customStyle="1" w:styleId="WW8Num5z3">
    <w:name w:val="WW8Num5z3"/>
    <w:uiPriority w:val="99"/>
    <w:qFormat/>
    <w:rsid w:val="00A165ED"/>
  </w:style>
  <w:style w:type="character" w:customStyle="1" w:styleId="WW8Num5z4">
    <w:name w:val="WW8Num5z4"/>
    <w:uiPriority w:val="99"/>
    <w:qFormat/>
    <w:rsid w:val="00A165ED"/>
  </w:style>
  <w:style w:type="character" w:customStyle="1" w:styleId="WW8Num5z5">
    <w:name w:val="WW8Num5z5"/>
    <w:uiPriority w:val="99"/>
    <w:qFormat/>
    <w:rsid w:val="00A165ED"/>
  </w:style>
  <w:style w:type="character" w:customStyle="1" w:styleId="WW8Num5z6">
    <w:name w:val="WW8Num5z6"/>
    <w:uiPriority w:val="99"/>
    <w:qFormat/>
    <w:rsid w:val="00A165ED"/>
  </w:style>
  <w:style w:type="character" w:customStyle="1" w:styleId="WW8Num5z7">
    <w:name w:val="WW8Num5z7"/>
    <w:uiPriority w:val="99"/>
    <w:qFormat/>
    <w:rsid w:val="00A165ED"/>
  </w:style>
  <w:style w:type="character" w:customStyle="1" w:styleId="WW8Num5z8">
    <w:name w:val="WW8Num5z8"/>
    <w:uiPriority w:val="99"/>
    <w:qFormat/>
    <w:rsid w:val="00A165ED"/>
  </w:style>
  <w:style w:type="character" w:customStyle="1" w:styleId="WW8Num6z1">
    <w:name w:val="WW8Num6z1"/>
    <w:uiPriority w:val="99"/>
    <w:qFormat/>
    <w:rsid w:val="00A165ED"/>
  </w:style>
  <w:style w:type="character" w:customStyle="1" w:styleId="WW8Num6z2">
    <w:name w:val="WW8Num6z2"/>
    <w:uiPriority w:val="99"/>
    <w:qFormat/>
    <w:rsid w:val="00A165ED"/>
  </w:style>
  <w:style w:type="character" w:customStyle="1" w:styleId="WW8Num6z3">
    <w:name w:val="WW8Num6z3"/>
    <w:uiPriority w:val="99"/>
    <w:qFormat/>
    <w:rsid w:val="00A165ED"/>
  </w:style>
  <w:style w:type="character" w:customStyle="1" w:styleId="WW8Num6z4">
    <w:name w:val="WW8Num6z4"/>
    <w:uiPriority w:val="99"/>
    <w:qFormat/>
    <w:rsid w:val="00A165ED"/>
  </w:style>
  <w:style w:type="character" w:customStyle="1" w:styleId="WW8Num6z5">
    <w:name w:val="WW8Num6z5"/>
    <w:uiPriority w:val="99"/>
    <w:qFormat/>
    <w:rsid w:val="00A165ED"/>
  </w:style>
  <w:style w:type="character" w:customStyle="1" w:styleId="WW8Num6z6">
    <w:name w:val="WW8Num6z6"/>
    <w:uiPriority w:val="99"/>
    <w:qFormat/>
    <w:rsid w:val="00A165ED"/>
  </w:style>
  <w:style w:type="character" w:customStyle="1" w:styleId="WW8Num6z7">
    <w:name w:val="WW8Num6z7"/>
    <w:uiPriority w:val="99"/>
    <w:qFormat/>
    <w:rsid w:val="00A165ED"/>
  </w:style>
  <w:style w:type="character" w:customStyle="1" w:styleId="WW8Num6z8">
    <w:name w:val="WW8Num6z8"/>
    <w:uiPriority w:val="99"/>
    <w:qFormat/>
    <w:rsid w:val="00A165ED"/>
  </w:style>
  <w:style w:type="character" w:customStyle="1" w:styleId="WW8Num7z1">
    <w:name w:val="WW8Num7z1"/>
    <w:uiPriority w:val="99"/>
    <w:qFormat/>
    <w:rsid w:val="00A165ED"/>
  </w:style>
  <w:style w:type="character" w:customStyle="1" w:styleId="WW8Num7z2">
    <w:name w:val="WW8Num7z2"/>
    <w:uiPriority w:val="99"/>
    <w:qFormat/>
    <w:rsid w:val="00A165ED"/>
  </w:style>
  <w:style w:type="character" w:customStyle="1" w:styleId="WW8Num7z3">
    <w:name w:val="WW8Num7z3"/>
    <w:uiPriority w:val="99"/>
    <w:qFormat/>
    <w:rsid w:val="00A165ED"/>
  </w:style>
  <w:style w:type="character" w:customStyle="1" w:styleId="WW8Num7z4">
    <w:name w:val="WW8Num7z4"/>
    <w:uiPriority w:val="99"/>
    <w:qFormat/>
    <w:rsid w:val="00A165ED"/>
  </w:style>
  <w:style w:type="character" w:customStyle="1" w:styleId="WW8Num7z5">
    <w:name w:val="WW8Num7z5"/>
    <w:uiPriority w:val="99"/>
    <w:qFormat/>
    <w:rsid w:val="00A165ED"/>
  </w:style>
  <w:style w:type="character" w:customStyle="1" w:styleId="WW8Num7z6">
    <w:name w:val="WW8Num7z6"/>
    <w:uiPriority w:val="99"/>
    <w:qFormat/>
    <w:rsid w:val="00A165ED"/>
  </w:style>
  <w:style w:type="character" w:customStyle="1" w:styleId="WW8Num7z7">
    <w:name w:val="WW8Num7z7"/>
    <w:uiPriority w:val="99"/>
    <w:qFormat/>
    <w:rsid w:val="00A165ED"/>
  </w:style>
  <w:style w:type="character" w:customStyle="1" w:styleId="WW8Num7z8">
    <w:name w:val="WW8Num7z8"/>
    <w:uiPriority w:val="99"/>
    <w:qFormat/>
    <w:rsid w:val="00A165ED"/>
  </w:style>
  <w:style w:type="character" w:customStyle="1" w:styleId="WW8Num8z1">
    <w:name w:val="WW8Num8z1"/>
    <w:uiPriority w:val="99"/>
    <w:qFormat/>
    <w:rsid w:val="00A165ED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A165ED"/>
  </w:style>
  <w:style w:type="character" w:customStyle="1" w:styleId="WW8Num8z3">
    <w:name w:val="WW8Num8z3"/>
    <w:uiPriority w:val="99"/>
    <w:qFormat/>
    <w:rsid w:val="00A165ED"/>
  </w:style>
  <w:style w:type="character" w:customStyle="1" w:styleId="WW8Num8z4">
    <w:name w:val="WW8Num8z4"/>
    <w:uiPriority w:val="99"/>
    <w:qFormat/>
    <w:rsid w:val="00A165ED"/>
  </w:style>
  <w:style w:type="character" w:customStyle="1" w:styleId="WW8Num8z5">
    <w:name w:val="WW8Num8z5"/>
    <w:uiPriority w:val="99"/>
    <w:qFormat/>
    <w:rsid w:val="00A165ED"/>
  </w:style>
  <w:style w:type="character" w:customStyle="1" w:styleId="WW8Num8z6">
    <w:name w:val="WW8Num8z6"/>
    <w:uiPriority w:val="99"/>
    <w:qFormat/>
    <w:rsid w:val="00A165ED"/>
  </w:style>
  <w:style w:type="character" w:customStyle="1" w:styleId="WW8Num8z7">
    <w:name w:val="WW8Num8z7"/>
    <w:uiPriority w:val="99"/>
    <w:qFormat/>
    <w:rsid w:val="00A165ED"/>
  </w:style>
  <w:style w:type="character" w:customStyle="1" w:styleId="WW8Num8z8">
    <w:name w:val="WW8Num8z8"/>
    <w:uiPriority w:val="99"/>
    <w:qFormat/>
    <w:rsid w:val="00A165ED"/>
  </w:style>
  <w:style w:type="character" w:customStyle="1" w:styleId="WW8Num10z1">
    <w:name w:val="WW8Num10z1"/>
    <w:uiPriority w:val="99"/>
    <w:qFormat/>
    <w:rsid w:val="00A165ED"/>
  </w:style>
  <w:style w:type="character" w:customStyle="1" w:styleId="WW8Num10z2">
    <w:name w:val="WW8Num10z2"/>
    <w:uiPriority w:val="99"/>
    <w:qFormat/>
    <w:rsid w:val="00A165ED"/>
  </w:style>
  <w:style w:type="character" w:customStyle="1" w:styleId="WW8Num10z3">
    <w:name w:val="WW8Num10z3"/>
    <w:uiPriority w:val="99"/>
    <w:qFormat/>
    <w:rsid w:val="00A165ED"/>
  </w:style>
  <w:style w:type="character" w:customStyle="1" w:styleId="WW8Num10z4">
    <w:name w:val="WW8Num10z4"/>
    <w:uiPriority w:val="99"/>
    <w:qFormat/>
    <w:rsid w:val="00A165ED"/>
  </w:style>
  <w:style w:type="character" w:customStyle="1" w:styleId="WW8Num10z5">
    <w:name w:val="WW8Num10z5"/>
    <w:uiPriority w:val="99"/>
    <w:qFormat/>
    <w:rsid w:val="00A165ED"/>
  </w:style>
  <w:style w:type="character" w:customStyle="1" w:styleId="WW8Num10z6">
    <w:name w:val="WW8Num10z6"/>
    <w:uiPriority w:val="99"/>
    <w:qFormat/>
    <w:rsid w:val="00A165ED"/>
  </w:style>
  <w:style w:type="character" w:customStyle="1" w:styleId="WW8Num10z7">
    <w:name w:val="WW8Num10z7"/>
    <w:uiPriority w:val="99"/>
    <w:qFormat/>
    <w:rsid w:val="00A165ED"/>
  </w:style>
  <w:style w:type="character" w:customStyle="1" w:styleId="WW8Num10z8">
    <w:name w:val="WW8Num10z8"/>
    <w:uiPriority w:val="99"/>
    <w:qFormat/>
    <w:rsid w:val="00A165ED"/>
  </w:style>
  <w:style w:type="character" w:customStyle="1" w:styleId="WW8Num11z1">
    <w:name w:val="WW8Num11z1"/>
    <w:uiPriority w:val="99"/>
    <w:qFormat/>
    <w:rsid w:val="00A165ED"/>
    <w:rPr>
      <w:sz w:val="20"/>
    </w:rPr>
  </w:style>
  <w:style w:type="character" w:customStyle="1" w:styleId="WW8Num11z2">
    <w:name w:val="WW8Num11z2"/>
    <w:uiPriority w:val="99"/>
    <w:qFormat/>
    <w:rsid w:val="00A165ED"/>
  </w:style>
  <w:style w:type="character" w:customStyle="1" w:styleId="WW8Num11z3">
    <w:name w:val="WW8Num11z3"/>
    <w:uiPriority w:val="99"/>
    <w:qFormat/>
    <w:rsid w:val="00A165ED"/>
  </w:style>
  <w:style w:type="character" w:customStyle="1" w:styleId="WW8Num11z4">
    <w:name w:val="WW8Num11z4"/>
    <w:uiPriority w:val="99"/>
    <w:qFormat/>
    <w:rsid w:val="00A165ED"/>
  </w:style>
  <w:style w:type="character" w:customStyle="1" w:styleId="WW8Num11z5">
    <w:name w:val="WW8Num11z5"/>
    <w:uiPriority w:val="99"/>
    <w:qFormat/>
    <w:rsid w:val="00A165ED"/>
  </w:style>
  <w:style w:type="character" w:customStyle="1" w:styleId="WW8Num11z6">
    <w:name w:val="WW8Num11z6"/>
    <w:uiPriority w:val="99"/>
    <w:qFormat/>
    <w:rsid w:val="00A165ED"/>
  </w:style>
  <w:style w:type="character" w:customStyle="1" w:styleId="WW8Num11z7">
    <w:name w:val="WW8Num11z7"/>
    <w:uiPriority w:val="99"/>
    <w:qFormat/>
    <w:rsid w:val="00A165ED"/>
  </w:style>
  <w:style w:type="character" w:customStyle="1" w:styleId="WW8Num11z8">
    <w:name w:val="WW8Num11z8"/>
    <w:uiPriority w:val="99"/>
    <w:qFormat/>
    <w:rsid w:val="00A165ED"/>
  </w:style>
  <w:style w:type="character" w:customStyle="1" w:styleId="WW8Num12z2">
    <w:name w:val="WW8Num12z2"/>
    <w:uiPriority w:val="99"/>
    <w:qFormat/>
    <w:rsid w:val="00A165ED"/>
    <w:rPr>
      <w:rFonts w:ascii="Wingdings" w:hAnsi="Wingdings"/>
    </w:rPr>
  </w:style>
  <w:style w:type="character" w:customStyle="1" w:styleId="WW8Num12z3">
    <w:name w:val="WW8Num12z3"/>
    <w:uiPriority w:val="99"/>
    <w:qFormat/>
    <w:rsid w:val="00A165ED"/>
    <w:rPr>
      <w:rFonts w:ascii="Symbol" w:hAnsi="Symbol"/>
    </w:rPr>
  </w:style>
  <w:style w:type="character" w:customStyle="1" w:styleId="WW8Num12z4">
    <w:name w:val="WW8Num12z4"/>
    <w:uiPriority w:val="99"/>
    <w:qFormat/>
    <w:rsid w:val="00A165ED"/>
    <w:rPr>
      <w:rFonts w:ascii="Courier New" w:hAnsi="Courier New"/>
    </w:rPr>
  </w:style>
  <w:style w:type="character" w:customStyle="1" w:styleId="WW8Num13z1">
    <w:name w:val="WW8Num13z1"/>
    <w:uiPriority w:val="99"/>
    <w:qFormat/>
    <w:rsid w:val="00A165ED"/>
  </w:style>
  <w:style w:type="character" w:customStyle="1" w:styleId="WW8Num13z2">
    <w:name w:val="WW8Num13z2"/>
    <w:uiPriority w:val="99"/>
    <w:qFormat/>
    <w:rsid w:val="00A165ED"/>
  </w:style>
  <w:style w:type="character" w:customStyle="1" w:styleId="WW8Num13z3">
    <w:name w:val="WW8Num13z3"/>
    <w:uiPriority w:val="99"/>
    <w:qFormat/>
    <w:rsid w:val="00A165ED"/>
  </w:style>
  <w:style w:type="character" w:customStyle="1" w:styleId="WW8Num13z4">
    <w:name w:val="WW8Num13z4"/>
    <w:uiPriority w:val="99"/>
    <w:qFormat/>
    <w:rsid w:val="00A165ED"/>
  </w:style>
  <w:style w:type="character" w:customStyle="1" w:styleId="WW8Num13z5">
    <w:name w:val="WW8Num13z5"/>
    <w:uiPriority w:val="99"/>
    <w:qFormat/>
    <w:rsid w:val="00A165ED"/>
  </w:style>
  <w:style w:type="character" w:customStyle="1" w:styleId="WW8Num13z6">
    <w:name w:val="WW8Num13z6"/>
    <w:uiPriority w:val="99"/>
    <w:qFormat/>
    <w:rsid w:val="00A165ED"/>
  </w:style>
  <w:style w:type="character" w:customStyle="1" w:styleId="WW8Num13z7">
    <w:name w:val="WW8Num13z7"/>
    <w:uiPriority w:val="99"/>
    <w:qFormat/>
    <w:rsid w:val="00A165ED"/>
  </w:style>
  <w:style w:type="character" w:customStyle="1" w:styleId="WW8Num13z8">
    <w:name w:val="WW8Num13z8"/>
    <w:uiPriority w:val="99"/>
    <w:qFormat/>
    <w:rsid w:val="00A165ED"/>
  </w:style>
  <w:style w:type="character" w:customStyle="1" w:styleId="WW8Num14z1">
    <w:name w:val="WW8Num14z1"/>
    <w:uiPriority w:val="99"/>
    <w:qFormat/>
    <w:rsid w:val="00A165ED"/>
  </w:style>
  <w:style w:type="character" w:customStyle="1" w:styleId="WW8Num14z2">
    <w:name w:val="WW8Num14z2"/>
    <w:uiPriority w:val="99"/>
    <w:qFormat/>
    <w:rsid w:val="00A165ED"/>
  </w:style>
  <w:style w:type="character" w:customStyle="1" w:styleId="WW8Num14z3">
    <w:name w:val="WW8Num14z3"/>
    <w:uiPriority w:val="99"/>
    <w:qFormat/>
    <w:rsid w:val="00A165ED"/>
  </w:style>
  <w:style w:type="character" w:customStyle="1" w:styleId="WW8Num14z4">
    <w:name w:val="WW8Num14z4"/>
    <w:uiPriority w:val="99"/>
    <w:qFormat/>
    <w:rsid w:val="00A165ED"/>
  </w:style>
  <w:style w:type="character" w:customStyle="1" w:styleId="WW8Num14z5">
    <w:name w:val="WW8Num14z5"/>
    <w:uiPriority w:val="99"/>
    <w:qFormat/>
    <w:rsid w:val="00A165ED"/>
  </w:style>
  <w:style w:type="character" w:customStyle="1" w:styleId="WW8Num14z6">
    <w:name w:val="WW8Num14z6"/>
    <w:uiPriority w:val="99"/>
    <w:qFormat/>
    <w:rsid w:val="00A165ED"/>
  </w:style>
  <w:style w:type="character" w:customStyle="1" w:styleId="WW8Num14z7">
    <w:name w:val="WW8Num14z7"/>
    <w:uiPriority w:val="99"/>
    <w:qFormat/>
    <w:rsid w:val="00A165ED"/>
  </w:style>
  <w:style w:type="character" w:customStyle="1" w:styleId="WW8Num14z8">
    <w:name w:val="WW8Num14z8"/>
    <w:uiPriority w:val="99"/>
    <w:qFormat/>
    <w:rsid w:val="00A165ED"/>
  </w:style>
  <w:style w:type="character" w:customStyle="1" w:styleId="WW8Num15z1">
    <w:name w:val="WW8Num15z1"/>
    <w:uiPriority w:val="99"/>
    <w:qFormat/>
    <w:rsid w:val="00A165ED"/>
  </w:style>
  <w:style w:type="character" w:customStyle="1" w:styleId="WW8Num15z2">
    <w:name w:val="WW8Num15z2"/>
    <w:uiPriority w:val="99"/>
    <w:qFormat/>
    <w:rsid w:val="00A165ED"/>
  </w:style>
  <w:style w:type="character" w:customStyle="1" w:styleId="WW8Num15z3">
    <w:name w:val="WW8Num15z3"/>
    <w:uiPriority w:val="99"/>
    <w:qFormat/>
    <w:rsid w:val="00A165ED"/>
  </w:style>
  <w:style w:type="character" w:customStyle="1" w:styleId="WW8Num15z4">
    <w:name w:val="WW8Num15z4"/>
    <w:uiPriority w:val="99"/>
    <w:qFormat/>
    <w:rsid w:val="00A165ED"/>
  </w:style>
  <w:style w:type="character" w:customStyle="1" w:styleId="WW8Num15z5">
    <w:name w:val="WW8Num15z5"/>
    <w:uiPriority w:val="99"/>
    <w:qFormat/>
    <w:rsid w:val="00A165ED"/>
  </w:style>
  <w:style w:type="character" w:customStyle="1" w:styleId="WW8Num15z6">
    <w:name w:val="WW8Num15z6"/>
    <w:uiPriority w:val="99"/>
    <w:qFormat/>
    <w:rsid w:val="00A165ED"/>
  </w:style>
  <w:style w:type="character" w:customStyle="1" w:styleId="WW8Num15z7">
    <w:name w:val="WW8Num15z7"/>
    <w:uiPriority w:val="99"/>
    <w:qFormat/>
    <w:rsid w:val="00A165ED"/>
  </w:style>
  <w:style w:type="character" w:customStyle="1" w:styleId="WW8Num15z8">
    <w:name w:val="WW8Num15z8"/>
    <w:uiPriority w:val="99"/>
    <w:qFormat/>
    <w:rsid w:val="00A165ED"/>
  </w:style>
  <w:style w:type="character" w:customStyle="1" w:styleId="WW8Num16z1">
    <w:name w:val="WW8Num16z1"/>
    <w:uiPriority w:val="99"/>
    <w:qFormat/>
    <w:rsid w:val="00A165ED"/>
  </w:style>
  <w:style w:type="character" w:customStyle="1" w:styleId="WW8Num16z2">
    <w:name w:val="WW8Num16z2"/>
    <w:uiPriority w:val="99"/>
    <w:qFormat/>
    <w:rsid w:val="00A165ED"/>
  </w:style>
  <w:style w:type="character" w:customStyle="1" w:styleId="WW8Num16z3">
    <w:name w:val="WW8Num16z3"/>
    <w:uiPriority w:val="99"/>
    <w:qFormat/>
    <w:rsid w:val="00A165ED"/>
  </w:style>
  <w:style w:type="character" w:customStyle="1" w:styleId="WW8Num16z4">
    <w:name w:val="WW8Num16z4"/>
    <w:uiPriority w:val="99"/>
    <w:qFormat/>
    <w:rsid w:val="00A165ED"/>
  </w:style>
  <w:style w:type="character" w:customStyle="1" w:styleId="WW8Num16z5">
    <w:name w:val="WW8Num16z5"/>
    <w:uiPriority w:val="99"/>
    <w:qFormat/>
    <w:rsid w:val="00A165ED"/>
  </w:style>
  <w:style w:type="character" w:customStyle="1" w:styleId="WW8Num16z6">
    <w:name w:val="WW8Num16z6"/>
    <w:uiPriority w:val="99"/>
    <w:qFormat/>
    <w:rsid w:val="00A165ED"/>
  </w:style>
  <w:style w:type="character" w:customStyle="1" w:styleId="WW8Num16z7">
    <w:name w:val="WW8Num16z7"/>
    <w:uiPriority w:val="99"/>
    <w:qFormat/>
    <w:rsid w:val="00A165ED"/>
  </w:style>
  <w:style w:type="character" w:customStyle="1" w:styleId="WW8Num16z8">
    <w:name w:val="WW8Num16z8"/>
    <w:uiPriority w:val="99"/>
    <w:qFormat/>
    <w:rsid w:val="00A165ED"/>
  </w:style>
  <w:style w:type="character" w:customStyle="1" w:styleId="affffffff1">
    <w:name w:val="Символ нумерации"/>
    <w:uiPriority w:val="99"/>
    <w:qFormat/>
    <w:rsid w:val="00A165ED"/>
  </w:style>
  <w:style w:type="paragraph" w:customStyle="1" w:styleId="1ffff3">
    <w:name w:val="Название1"/>
    <w:basedOn w:val="a2"/>
    <w:uiPriority w:val="99"/>
    <w:qFormat/>
    <w:rsid w:val="00A165ED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A165ED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A165ED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A165E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A165ED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A165E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A165E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A165ED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A165ED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A165ED"/>
    <w:rPr>
      <w:sz w:val="24"/>
    </w:rPr>
  </w:style>
  <w:style w:type="character" w:customStyle="1" w:styleId="501">
    <w:name w:val="Знак Знак501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A165ED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A165ED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A165ED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A165ED"/>
    <w:rPr>
      <w:rFonts w:cs="Times New Roman"/>
    </w:rPr>
  </w:style>
  <w:style w:type="character" w:customStyle="1" w:styleId="Heading12">
    <w:name w:val="Heading 12 Знак Знак"/>
    <w:uiPriority w:val="99"/>
    <w:qFormat/>
    <w:rsid w:val="00A165ED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A165E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A165ED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A165ED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A165ED"/>
    <w:rPr>
      <w:lang w:eastAsia="en-US"/>
    </w:rPr>
  </w:style>
  <w:style w:type="character" w:customStyle="1" w:styleId="225">
    <w:name w:val="Заголовок 2 Знак2"/>
    <w:uiPriority w:val="99"/>
    <w:qFormat/>
    <w:rsid w:val="00A165ED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A165ED"/>
    <w:rPr>
      <w:sz w:val="24"/>
    </w:rPr>
  </w:style>
  <w:style w:type="paragraph" w:customStyle="1" w:styleId="paragraf2">
    <w:name w:val="paragraf2"/>
    <w:basedOn w:val="a2"/>
    <w:uiPriority w:val="99"/>
    <w:qFormat/>
    <w:rsid w:val="00A165ED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A165ED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A165ED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A165ED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A165E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A165E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A165E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A165ED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A165ED"/>
    <w:rPr>
      <w:color w:val="auto"/>
    </w:rPr>
  </w:style>
  <w:style w:type="paragraph" w:customStyle="1" w:styleId="affffffff3">
    <w:name w:val="Обычный.Нормальный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A165ED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A165ED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A165ED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A165ED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A165ED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A165ED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A165ED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A165ED"/>
    <w:rPr>
      <w:i/>
    </w:rPr>
  </w:style>
  <w:style w:type="character" w:customStyle="1" w:styleId="font2">
    <w:name w:val="font2"/>
    <w:uiPriority w:val="99"/>
    <w:qFormat/>
    <w:rsid w:val="00A165ED"/>
  </w:style>
  <w:style w:type="character" w:customStyle="1" w:styleId="keyworddef1">
    <w:name w:val="keyword_def1"/>
    <w:uiPriority w:val="99"/>
    <w:qFormat/>
    <w:rsid w:val="00A165ED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A165ED"/>
    <w:rPr>
      <w:b/>
    </w:rPr>
  </w:style>
  <w:style w:type="paragraph" w:customStyle="1" w:styleId="affffffff5">
    <w:name w:val="Текст документа"/>
    <w:basedOn w:val="a2"/>
    <w:uiPriority w:val="99"/>
    <w:qFormat/>
    <w:rsid w:val="00A165ED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A165ED"/>
    <w:rPr>
      <w:i/>
    </w:rPr>
  </w:style>
  <w:style w:type="paragraph" w:customStyle="1" w:styleId="Style164">
    <w:name w:val="Style16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A165ED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A165ED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A165ED"/>
    <w:rPr>
      <w:i/>
    </w:rPr>
  </w:style>
  <w:style w:type="paragraph" w:customStyle="1" w:styleId="68">
    <w:name w:val="Обычный (веб)6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A165ED"/>
  </w:style>
  <w:style w:type="character" w:customStyle="1" w:styleId="pav31">
    <w:name w:val="pav31"/>
    <w:uiPriority w:val="99"/>
    <w:qFormat/>
    <w:rsid w:val="00A165ED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A165ED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A165ED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A165ED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A165ED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A165ED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A165ED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A165ED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A165ED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A165ED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A165ED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A165ED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A165ED"/>
  </w:style>
  <w:style w:type="character" w:customStyle="1" w:styleId="fontstyle160">
    <w:name w:val="fontstyle16"/>
    <w:uiPriority w:val="99"/>
    <w:qFormat/>
    <w:rsid w:val="00A165ED"/>
  </w:style>
  <w:style w:type="character" w:customStyle="1" w:styleId="noprint">
    <w:name w:val="noprint"/>
    <w:uiPriority w:val="99"/>
    <w:qFormat/>
    <w:rsid w:val="00A165ED"/>
  </w:style>
  <w:style w:type="paragraph" w:customStyle="1" w:styleId="center">
    <w:name w:val="cent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A165ED"/>
  </w:style>
  <w:style w:type="character" w:customStyle="1" w:styleId="Typewriter">
    <w:name w:val="Typewriter"/>
    <w:uiPriority w:val="99"/>
    <w:qFormat/>
    <w:rsid w:val="00A165ED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A165ED"/>
  </w:style>
  <w:style w:type="character" w:customStyle="1" w:styleId="texample">
    <w:name w:val="texample"/>
    <w:uiPriority w:val="99"/>
    <w:qFormat/>
    <w:rsid w:val="00A165ED"/>
  </w:style>
  <w:style w:type="character" w:customStyle="1" w:styleId="sentence">
    <w:name w:val="sentence"/>
    <w:uiPriority w:val="99"/>
    <w:qFormat/>
    <w:rsid w:val="00A165ED"/>
  </w:style>
  <w:style w:type="character" w:customStyle="1" w:styleId="input">
    <w:name w:val="input"/>
    <w:uiPriority w:val="99"/>
    <w:qFormat/>
    <w:rsid w:val="00A165ED"/>
  </w:style>
  <w:style w:type="character" w:customStyle="1" w:styleId="xmlemitalic">
    <w:name w:val="xml_em_italic"/>
    <w:uiPriority w:val="99"/>
    <w:qFormat/>
    <w:rsid w:val="00A165ED"/>
  </w:style>
  <w:style w:type="character" w:customStyle="1" w:styleId="serp-urlitem">
    <w:name w:val="serp-url__item"/>
    <w:uiPriority w:val="99"/>
    <w:qFormat/>
    <w:rsid w:val="00A165ED"/>
  </w:style>
  <w:style w:type="character" w:customStyle="1" w:styleId="1ffff9">
    <w:name w:val="Гиперссылка1"/>
    <w:uiPriority w:val="99"/>
    <w:qFormat/>
    <w:rsid w:val="00A165ED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A165ED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A165ED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A165ED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A165ED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A165ED"/>
  </w:style>
  <w:style w:type="character" w:customStyle="1" w:styleId="zagl">
    <w:name w:val="zagl"/>
    <w:uiPriority w:val="99"/>
    <w:qFormat/>
    <w:rsid w:val="00A165ED"/>
  </w:style>
  <w:style w:type="character" w:customStyle="1" w:styleId="FontStyle135">
    <w:name w:val="Font Style135"/>
    <w:uiPriority w:val="99"/>
    <w:qFormat/>
    <w:rsid w:val="00A165ED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A165ED"/>
    <w:rPr>
      <w:vanish/>
    </w:rPr>
  </w:style>
  <w:style w:type="character" w:customStyle="1" w:styleId="butback">
    <w:name w:val="butback"/>
    <w:uiPriority w:val="99"/>
    <w:qFormat/>
    <w:rsid w:val="00A165ED"/>
  </w:style>
  <w:style w:type="character" w:customStyle="1" w:styleId="3f8">
    <w:name w:val="Основной текст Знак Знак3"/>
    <w:uiPriority w:val="99"/>
    <w:locked/>
    <w:rsid w:val="00A165ED"/>
    <w:rPr>
      <w:sz w:val="24"/>
      <w:lang w:val="ru-RU" w:eastAsia="ru-RU"/>
    </w:rPr>
  </w:style>
  <w:style w:type="character" w:customStyle="1" w:styleId="a30">
    <w:name w:val="a3"/>
    <w:uiPriority w:val="99"/>
    <w:qFormat/>
    <w:rsid w:val="00A165ED"/>
  </w:style>
  <w:style w:type="character" w:customStyle="1" w:styleId="formula">
    <w:name w:val="formula"/>
    <w:uiPriority w:val="99"/>
    <w:qFormat/>
    <w:rsid w:val="00A165ED"/>
  </w:style>
  <w:style w:type="character" w:customStyle="1" w:styleId="style170">
    <w:name w:val="style17"/>
    <w:uiPriority w:val="99"/>
    <w:qFormat/>
    <w:rsid w:val="00A165ED"/>
  </w:style>
  <w:style w:type="character" w:customStyle="1" w:styleId="texhtml">
    <w:name w:val="texhtml"/>
    <w:uiPriority w:val="99"/>
    <w:qFormat/>
    <w:rsid w:val="00A165ED"/>
  </w:style>
  <w:style w:type="character" w:customStyle="1" w:styleId="style230">
    <w:name w:val="style23"/>
    <w:uiPriority w:val="99"/>
    <w:qFormat/>
    <w:rsid w:val="00A165ED"/>
  </w:style>
  <w:style w:type="character" w:customStyle="1" w:styleId="BodyTextChar1">
    <w:name w:val="Body Text Char1"/>
    <w:uiPriority w:val="99"/>
    <w:qFormat/>
    <w:locked/>
    <w:rsid w:val="00A165ED"/>
    <w:rPr>
      <w:sz w:val="24"/>
      <w:lang w:eastAsia="ru-RU"/>
    </w:rPr>
  </w:style>
  <w:style w:type="character" w:customStyle="1" w:styleId="FontStyle29">
    <w:name w:val="Font Style29"/>
    <w:uiPriority w:val="99"/>
    <w:qFormat/>
    <w:rsid w:val="00A165ED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A165ED"/>
  </w:style>
  <w:style w:type="character" w:customStyle="1" w:styleId="answer-source">
    <w:name w:val="answer-source"/>
    <w:uiPriority w:val="99"/>
    <w:qFormat/>
    <w:rsid w:val="00A165ED"/>
  </w:style>
  <w:style w:type="character" w:customStyle="1" w:styleId="reftag">
    <w:name w:val="reftag"/>
    <w:uiPriority w:val="99"/>
    <w:qFormat/>
    <w:rsid w:val="00A165ED"/>
  </w:style>
  <w:style w:type="character" w:customStyle="1" w:styleId="tgc">
    <w:name w:val="_tgc"/>
    <w:uiPriority w:val="99"/>
    <w:qFormat/>
    <w:rsid w:val="00A165ED"/>
  </w:style>
  <w:style w:type="paragraph" w:customStyle="1" w:styleId="Style134">
    <w:name w:val="Style13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A165ED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A165ED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A165E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A165ED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A165ED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A165ED"/>
  </w:style>
  <w:style w:type="character" w:customStyle="1" w:styleId="s13">
    <w:name w:val="s13"/>
    <w:uiPriority w:val="99"/>
    <w:qFormat/>
    <w:rsid w:val="00A165ED"/>
  </w:style>
  <w:style w:type="paragraph" w:customStyle="1" w:styleId="p29">
    <w:name w:val="p29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A165ED"/>
  </w:style>
  <w:style w:type="character" w:customStyle="1" w:styleId="s15">
    <w:name w:val="s15"/>
    <w:uiPriority w:val="99"/>
    <w:qFormat/>
    <w:rsid w:val="00A165ED"/>
  </w:style>
  <w:style w:type="paragraph" w:customStyle="1" w:styleId="p33">
    <w:name w:val="p3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A165ED"/>
  </w:style>
  <w:style w:type="paragraph" w:customStyle="1" w:styleId="p25">
    <w:name w:val="p2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A165E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A165ED"/>
    <w:rPr>
      <w:sz w:val="24"/>
    </w:rPr>
  </w:style>
  <w:style w:type="character" w:customStyle="1" w:styleId="1ffffb">
    <w:name w:val="Красная строка Знак1"/>
    <w:uiPriority w:val="99"/>
    <w:qFormat/>
    <w:rsid w:val="00A165ED"/>
    <w:rPr>
      <w:sz w:val="24"/>
    </w:rPr>
  </w:style>
  <w:style w:type="character" w:customStyle="1" w:styleId="2610">
    <w:name w:val="Знак Знак261"/>
    <w:uiPriority w:val="99"/>
    <w:qFormat/>
    <w:rsid w:val="00A165ED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A165ED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A165ED"/>
    <w:rPr>
      <w:rFonts w:cs="Times New Roman"/>
    </w:rPr>
  </w:style>
  <w:style w:type="character" w:customStyle="1" w:styleId="2112">
    <w:name w:val="Цитата 2 Знак11"/>
    <w:uiPriority w:val="99"/>
    <w:qFormat/>
    <w:rsid w:val="00A165ED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A165ED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A165ED"/>
    <w:rPr>
      <w:sz w:val="24"/>
    </w:rPr>
  </w:style>
  <w:style w:type="character" w:customStyle="1" w:styleId="613">
    <w:name w:val="Знак6 Знак Знак1"/>
    <w:uiPriority w:val="99"/>
    <w:qFormat/>
    <w:rsid w:val="00A165ED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A165ED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A165ED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A165ED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A165ED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A165E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A165ED"/>
    <w:rPr>
      <w:rFonts w:cs="Times New Roman"/>
    </w:rPr>
  </w:style>
  <w:style w:type="paragraph" w:customStyle="1" w:styleId="p21">
    <w:name w:val="p2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A165ED"/>
    <w:rPr>
      <w:color w:val="2C437A"/>
      <w:u w:val="none"/>
    </w:rPr>
  </w:style>
  <w:style w:type="character" w:customStyle="1" w:styleId="700">
    <w:name w:val="Знак Знак70"/>
    <w:uiPriority w:val="99"/>
    <w:qFormat/>
    <w:rsid w:val="00A165ED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A165ED"/>
    <w:rPr>
      <w:b/>
      <w:sz w:val="28"/>
    </w:rPr>
  </w:style>
  <w:style w:type="character" w:customStyle="1" w:styleId="680">
    <w:name w:val="Знак Знак68"/>
    <w:uiPriority w:val="99"/>
    <w:qFormat/>
    <w:rsid w:val="00A165ED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A165ED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A165ED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A165ED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A165ED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A165ED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A165ED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A165ED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A165ED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A165ED"/>
    <w:rPr>
      <w:shd w:val="clear" w:color="auto" w:fill="FFFFFF"/>
    </w:rPr>
  </w:style>
  <w:style w:type="paragraph" w:customStyle="1" w:styleId="WW-Normal">
    <w:name w:val="WW-Normal"/>
    <w:uiPriority w:val="99"/>
    <w:qFormat/>
    <w:rsid w:val="00A165ED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A165ED"/>
    <w:rPr>
      <w:color w:val="000000"/>
      <w:sz w:val="20"/>
    </w:rPr>
  </w:style>
  <w:style w:type="character" w:customStyle="1" w:styleId="A31">
    <w:name w:val="A3"/>
    <w:uiPriority w:val="99"/>
    <w:qFormat/>
    <w:rsid w:val="00A165ED"/>
    <w:rPr>
      <w:b/>
      <w:color w:val="000000"/>
      <w:sz w:val="30"/>
    </w:rPr>
  </w:style>
  <w:style w:type="character" w:customStyle="1" w:styleId="para6">
    <w:name w:val="para6"/>
    <w:uiPriority w:val="99"/>
    <w:qFormat/>
    <w:rsid w:val="00A165ED"/>
  </w:style>
  <w:style w:type="character" w:customStyle="1" w:styleId="affffffff9">
    <w:name w:val="Абзац списка Знак"/>
    <w:link w:val="5a"/>
    <w:uiPriority w:val="34"/>
    <w:qFormat/>
    <w:locked/>
    <w:rsid w:val="00A165ED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A165E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A165ED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A165ED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A165ED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A165ED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A165E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A165E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A165ED"/>
    <w:rPr>
      <w:color w:val="808080"/>
    </w:rPr>
  </w:style>
  <w:style w:type="paragraph" w:customStyle="1" w:styleId="small">
    <w:name w:val="small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A165ED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A165E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A165ED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A165ED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A165ED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A165ED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A165ED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A165ED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A165ED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A165ED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A165ED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A165ED"/>
  </w:style>
  <w:style w:type="paragraph" w:customStyle="1" w:styleId="affffffffc">
    <w:name w:val="_Обычный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A165ED"/>
  </w:style>
  <w:style w:type="paragraph" w:customStyle="1" w:styleId="1270">
    <w:name w:val="Стиль по ширине Первая строка:  127 см"/>
    <w:basedOn w:val="a2"/>
    <w:uiPriority w:val="99"/>
    <w:qFormat/>
    <w:rsid w:val="00A165ED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A165ED"/>
    <w:rPr>
      <w:rFonts w:cs="Times New Roman"/>
    </w:rPr>
  </w:style>
  <w:style w:type="character" w:customStyle="1" w:styleId="hl">
    <w:name w:val="hl"/>
    <w:uiPriority w:val="99"/>
    <w:qFormat/>
    <w:rsid w:val="00A165ED"/>
  </w:style>
  <w:style w:type="paragraph" w:customStyle="1" w:styleId="book">
    <w:name w:val="book"/>
    <w:basedOn w:val="a2"/>
    <w:uiPriority w:val="99"/>
    <w:qFormat/>
    <w:rsid w:val="00A165ED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A165ED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A165ED"/>
  </w:style>
  <w:style w:type="paragraph" w:customStyle="1" w:styleId="12a">
    <w:name w:val="стиль12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A165ED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A165ED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A165ED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A165ED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A165ED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A165ED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A165ED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A165ED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A165ED"/>
    <w:rPr>
      <w:rFonts w:ascii="Wingdings" w:hAnsi="Wingdings"/>
    </w:rPr>
  </w:style>
  <w:style w:type="character" w:customStyle="1" w:styleId="WW8Num3z2">
    <w:name w:val="WW8Num3z2"/>
    <w:uiPriority w:val="99"/>
    <w:qFormat/>
    <w:rsid w:val="00A165ED"/>
    <w:rPr>
      <w:rFonts w:ascii="Wingdings" w:hAnsi="Wingdings"/>
    </w:rPr>
  </w:style>
  <w:style w:type="character" w:customStyle="1" w:styleId="WW8Num3z3">
    <w:name w:val="WW8Num3z3"/>
    <w:uiPriority w:val="99"/>
    <w:qFormat/>
    <w:rsid w:val="00A165ED"/>
    <w:rPr>
      <w:rFonts w:ascii="Symbol" w:hAnsi="Symbol"/>
    </w:rPr>
  </w:style>
  <w:style w:type="character" w:customStyle="1" w:styleId="WW8Num12z1">
    <w:name w:val="WW8Num12z1"/>
    <w:uiPriority w:val="99"/>
    <w:qFormat/>
    <w:rsid w:val="00A165ED"/>
    <w:rPr>
      <w:b/>
    </w:rPr>
  </w:style>
  <w:style w:type="character" w:customStyle="1" w:styleId="WW8Num12z5">
    <w:name w:val="WW8Num12z5"/>
    <w:uiPriority w:val="99"/>
    <w:qFormat/>
    <w:rsid w:val="00A165ED"/>
  </w:style>
  <w:style w:type="character" w:customStyle="1" w:styleId="WW8Num12z6">
    <w:name w:val="WW8Num12z6"/>
    <w:uiPriority w:val="99"/>
    <w:qFormat/>
    <w:rsid w:val="00A165ED"/>
  </w:style>
  <w:style w:type="character" w:customStyle="1" w:styleId="WW8Num12z7">
    <w:name w:val="WW8Num12z7"/>
    <w:uiPriority w:val="99"/>
    <w:qFormat/>
    <w:rsid w:val="00A165ED"/>
  </w:style>
  <w:style w:type="character" w:customStyle="1" w:styleId="WW8Num12z8">
    <w:name w:val="WW8Num12z8"/>
    <w:uiPriority w:val="99"/>
    <w:qFormat/>
    <w:rsid w:val="00A165ED"/>
  </w:style>
  <w:style w:type="character" w:customStyle="1" w:styleId="WW8Num17z2">
    <w:name w:val="WW8Num17z2"/>
    <w:uiPriority w:val="99"/>
    <w:qFormat/>
    <w:rsid w:val="00A165ED"/>
  </w:style>
  <w:style w:type="character" w:customStyle="1" w:styleId="WW8Num17z3">
    <w:name w:val="WW8Num17z3"/>
    <w:uiPriority w:val="99"/>
    <w:qFormat/>
    <w:rsid w:val="00A165ED"/>
  </w:style>
  <w:style w:type="character" w:customStyle="1" w:styleId="WW8Num17z4">
    <w:name w:val="WW8Num17z4"/>
    <w:uiPriority w:val="99"/>
    <w:qFormat/>
    <w:rsid w:val="00A165ED"/>
  </w:style>
  <w:style w:type="character" w:customStyle="1" w:styleId="WW8Num17z5">
    <w:name w:val="WW8Num17z5"/>
    <w:uiPriority w:val="99"/>
    <w:qFormat/>
    <w:rsid w:val="00A165ED"/>
  </w:style>
  <w:style w:type="character" w:customStyle="1" w:styleId="WW8Num17z6">
    <w:name w:val="WW8Num17z6"/>
    <w:uiPriority w:val="99"/>
    <w:qFormat/>
    <w:rsid w:val="00A165ED"/>
  </w:style>
  <w:style w:type="character" w:customStyle="1" w:styleId="WW8Num17z7">
    <w:name w:val="WW8Num17z7"/>
    <w:uiPriority w:val="99"/>
    <w:qFormat/>
    <w:rsid w:val="00A165ED"/>
  </w:style>
  <w:style w:type="character" w:customStyle="1" w:styleId="WW8Num17z8">
    <w:name w:val="WW8Num17z8"/>
    <w:uiPriority w:val="99"/>
    <w:qFormat/>
    <w:rsid w:val="00A165ED"/>
  </w:style>
  <w:style w:type="character" w:customStyle="1" w:styleId="WW8Num20z0">
    <w:name w:val="WW8Num20z0"/>
    <w:uiPriority w:val="99"/>
    <w:qFormat/>
    <w:rsid w:val="00A165ED"/>
  </w:style>
  <w:style w:type="character" w:customStyle="1" w:styleId="WW8Num21z0">
    <w:name w:val="WW8Num21z0"/>
    <w:uiPriority w:val="99"/>
    <w:qFormat/>
    <w:rsid w:val="00A165ED"/>
  </w:style>
  <w:style w:type="character" w:customStyle="1" w:styleId="WW8Num21z1">
    <w:name w:val="WW8Num21z1"/>
    <w:uiPriority w:val="99"/>
    <w:qFormat/>
    <w:rsid w:val="00A165ED"/>
  </w:style>
  <w:style w:type="character" w:customStyle="1" w:styleId="WW8Num21z2">
    <w:name w:val="WW8Num21z2"/>
    <w:uiPriority w:val="99"/>
    <w:qFormat/>
    <w:rsid w:val="00A165ED"/>
  </w:style>
  <w:style w:type="character" w:customStyle="1" w:styleId="WW8Num21z3">
    <w:name w:val="WW8Num21z3"/>
    <w:uiPriority w:val="99"/>
    <w:qFormat/>
    <w:rsid w:val="00A165ED"/>
  </w:style>
  <w:style w:type="character" w:customStyle="1" w:styleId="WW8Num21z4">
    <w:name w:val="WW8Num21z4"/>
    <w:uiPriority w:val="99"/>
    <w:qFormat/>
    <w:rsid w:val="00A165ED"/>
  </w:style>
  <w:style w:type="character" w:customStyle="1" w:styleId="WW8Num21z5">
    <w:name w:val="WW8Num21z5"/>
    <w:uiPriority w:val="99"/>
    <w:qFormat/>
    <w:rsid w:val="00A165ED"/>
  </w:style>
  <w:style w:type="character" w:customStyle="1" w:styleId="WW8Num21z6">
    <w:name w:val="WW8Num21z6"/>
    <w:uiPriority w:val="99"/>
    <w:qFormat/>
    <w:rsid w:val="00A165ED"/>
  </w:style>
  <w:style w:type="character" w:customStyle="1" w:styleId="WW8Num21z7">
    <w:name w:val="WW8Num21z7"/>
    <w:uiPriority w:val="99"/>
    <w:qFormat/>
    <w:rsid w:val="00A165ED"/>
  </w:style>
  <w:style w:type="character" w:customStyle="1" w:styleId="WW8Num21z8">
    <w:name w:val="WW8Num21z8"/>
    <w:uiPriority w:val="99"/>
    <w:qFormat/>
    <w:rsid w:val="00A165ED"/>
  </w:style>
  <w:style w:type="character" w:customStyle="1" w:styleId="WW8Num22z0">
    <w:name w:val="WW8Num22z0"/>
    <w:uiPriority w:val="99"/>
    <w:qFormat/>
    <w:rsid w:val="00A165ED"/>
    <w:rPr>
      <w:rFonts w:ascii="Symbol" w:hAnsi="Symbol"/>
    </w:rPr>
  </w:style>
  <w:style w:type="character" w:customStyle="1" w:styleId="WW8Num22z1">
    <w:name w:val="WW8Num22z1"/>
    <w:uiPriority w:val="99"/>
    <w:qFormat/>
    <w:rsid w:val="00A165ED"/>
    <w:rPr>
      <w:rFonts w:ascii="Courier New" w:hAnsi="Courier New"/>
    </w:rPr>
  </w:style>
  <w:style w:type="character" w:customStyle="1" w:styleId="WW8Num22z2">
    <w:name w:val="WW8Num22z2"/>
    <w:uiPriority w:val="99"/>
    <w:qFormat/>
    <w:rsid w:val="00A165ED"/>
    <w:rPr>
      <w:rFonts w:ascii="Wingdings" w:hAnsi="Wingdings"/>
    </w:rPr>
  </w:style>
  <w:style w:type="character" w:customStyle="1" w:styleId="WW8Num23z0">
    <w:name w:val="WW8Num23z0"/>
    <w:uiPriority w:val="99"/>
    <w:qFormat/>
    <w:rsid w:val="00A165ED"/>
  </w:style>
  <w:style w:type="character" w:customStyle="1" w:styleId="WW8Num23z1">
    <w:name w:val="WW8Num23z1"/>
    <w:uiPriority w:val="99"/>
    <w:qFormat/>
    <w:rsid w:val="00A165ED"/>
  </w:style>
  <w:style w:type="character" w:customStyle="1" w:styleId="WW8Num23z2">
    <w:name w:val="WW8Num23z2"/>
    <w:uiPriority w:val="99"/>
    <w:qFormat/>
    <w:rsid w:val="00A165ED"/>
  </w:style>
  <w:style w:type="character" w:customStyle="1" w:styleId="WW8Num23z3">
    <w:name w:val="WW8Num23z3"/>
    <w:uiPriority w:val="99"/>
    <w:qFormat/>
    <w:rsid w:val="00A165ED"/>
  </w:style>
  <w:style w:type="character" w:customStyle="1" w:styleId="WW8Num23z4">
    <w:name w:val="WW8Num23z4"/>
    <w:uiPriority w:val="99"/>
    <w:qFormat/>
    <w:rsid w:val="00A165ED"/>
  </w:style>
  <w:style w:type="character" w:customStyle="1" w:styleId="WW8Num23z5">
    <w:name w:val="WW8Num23z5"/>
    <w:uiPriority w:val="99"/>
    <w:qFormat/>
    <w:rsid w:val="00A165ED"/>
  </w:style>
  <w:style w:type="character" w:customStyle="1" w:styleId="WW8Num23z6">
    <w:name w:val="WW8Num23z6"/>
    <w:uiPriority w:val="99"/>
    <w:qFormat/>
    <w:rsid w:val="00A165ED"/>
  </w:style>
  <w:style w:type="character" w:customStyle="1" w:styleId="WW8Num23z7">
    <w:name w:val="WW8Num23z7"/>
    <w:uiPriority w:val="99"/>
    <w:qFormat/>
    <w:rsid w:val="00A165ED"/>
  </w:style>
  <w:style w:type="character" w:customStyle="1" w:styleId="WW8Num23z8">
    <w:name w:val="WW8Num23z8"/>
    <w:uiPriority w:val="99"/>
    <w:qFormat/>
    <w:rsid w:val="00A165ED"/>
  </w:style>
  <w:style w:type="character" w:customStyle="1" w:styleId="WW8Num24z0">
    <w:name w:val="WW8Num24z0"/>
    <w:uiPriority w:val="99"/>
    <w:qFormat/>
    <w:rsid w:val="00A165ED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A165ED"/>
    <w:rPr>
      <w:rFonts w:ascii="Courier New" w:hAnsi="Courier New"/>
    </w:rPr>
  </w:style>
  <w:style w:type="character" w:customStyle="1" w:styleId="WW8Num24z2">
    <w:name w:val="WW8Num24z2"/>
    <w:uiPriority w:val="99"/>
    <w:qFormat/>
    <w:rsid w:val="00A165ED"/>
    <w:rPr>
      <w:rFonts w:ascii="Wingdings" w:hAnsi="Wingdings"/>
    </w:rPr>
  </w:style>
  <w:style w:type="character" w:customStyle="1" w:styleId="WW8Num24z3">
    <w:name w:val="WW8Num24z3"/>
    <w:uiPriority w:val="99"/>
    <w:qFormat/>
    <w:rsid w:val="00A165ED"/>
    <w:rPr>
      <w:rFonts w:ascii="Symbol" w:hAnsi="Symbol"/>
    </w:rPr>
  </w:style>
  <w:style w:type="character" w:customStyle="1" w:styleId="WW8Num25z0">
    <w:name w:val="WW8Num25z0"/>
    <w:uiPriority w:val="99"/>
    <w:qFormat/>
    <w:rsid w:val="00A165ED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A165ED"/>
    <w:rPr>
      <w:rFonts w:ascii="Courier New" w:hAnsi="Courier New"/>
    </w:rPr>
  </w:style>
  <w:style w:type="character" w:customStyle="1" w:styleId="WW8Num25z2">
    <w:name w:val="WW8Num25z2"/>
    <w:uiPriority w:val="99"/>
    <w:qFormat/>
    <w:rsid w:val="00A165ED"/>
    <w:rPr>
      <w:rFonts w:ascii="Wingdings" w:hAnsi="Wingdings"/>
    </w:rPr>
  </w:style>
  <w:style w:type="character" w:customStyle="1" w:styleId="WW8Num25z3">
    <w:name w:val="WW8Num25z3"/>
    <w:uiPriority w:val="99"/>
    <w:qFormat/>
    <w:rsid w:val="00A165ED"/>
    <w:rPr>
      <w:rFonts w:ascii="Symbol" w:hAnsi="Symbol"/>
    </w:rPr>
  </w:style>
  <w:style w:type="character" w:customStyle="1" w:styleId="WW8Num26z0">
    <w:name w:val="WW8Num26z0"/>
    <w:uiPriority w:val="99"/>
    <w:qFormat/>
    <w:rsid w:val="00A165ED"/>
    <w:rPr>
      <w:rFonts w:ascii="Symbol" w:hAnsi="Symbol"/>
    </w:rPr>
  </w:style>
  <w:style w:type="character" w:customStyle="1" w:styleId="WW8Num26z1">
    <w:name w:val="WW8Num26z1"/>
    <w:uiPriority w:val="99"/>
    <w:qFormat/>
    <w:rsid w:val="00A165ED"/>
    <w:rPr>
      <w:rFonts w:ascii="Courier New" w:hAnsi="Courier New"/>
    </w:rPr>
  </w:style>
  <w:style w:type="character" w:customStyle="1" w:styleId="WW8Num26z2">
    <w:name w:val="WW8Num26z2"/>
    <w:uiPriority w:val="99"/>
    <w:qFormat/>
    <w:rsid w:val="00A165ED"/>
    <w:rPr>
      <w:rFonts w:ascii="Wingdings" w:hAnsi="Wingdings"/>
    </w:rPr>
  </w:style>
  <w:style w:type="character" w:customStyle="1" w:styleId="WW8Num27z0">
    <w:name w:val="WW8Num27z0"/>
    <w:uiPriority w:val="99"/>
    <w:qFormat/>
    <w:rsid w:val="00A165ED"/>
  </w:style>
  <w:style w:type="character" w:customStyle="1" w:styleId="WW8Num27z1">
    <w:name w:val="WW8Num27z1"/>
    <w:uiPriority w:val="99"/>
    <w:qFormat/>
    <w:rsid w:val="00A165ED"/>
  </w:style>
  <w:style w:type="character" w:customStyle="1" w:styleId="WW8Num27z2">
    <w:name w:val="WW8Num27z2"/>
    <w:uiPriority w:val="99"/>
    <w:qFormat/>
    <w:rsid w:val="00A165ED"/>
  </w:style>
  <w:style w:type="character" w:customStyle="1" w:styleId="WW8Num27z3">
    <w:name w:val="WW8Num27z3"/>
    <w:uiPriority w:val="99"/>
    <w:qFormat/>
    <w:rsid w:val="00A165ED"/>
  </w:style>
  <w:style w:type="character" w:customStyle="1" w:styleId="WW8Num27z4">
    <w:name w:val="WW8Num27z4"/>
    <w:uiPriority w:val="99"/>
    <w:qFormat/>
    <w:rsid w:val="00A165ED"/>
  </w:style>
  <w:style w:type="character" w:customStyle="1" w:styleId="WW8Num27z5">
    <w:name w:val="WW8Num27z5"/>
    <w:uiPriority w:val="99"/>
    <w:qFormat/>
    <w:rsid w:val="00A165ED"/>
  </w:style>
  <w:style w:type="character" w:customStyle="1" w:styleId="WW8Num27z6">
    <w:name w:val="WW8Num27z6"/>
    <w:uiPriority w:val="99"/>
    <w:qFormat/>
    <w:rsid w:val="00A165ED"/>
  </w:style>
  <w:style w:type="character" w:customStyle="1" w:styleId="WW8Num27z7">
    <w:name w:val="WW8Num27z7"/>
    <w:uiPriority w:val="99"/>
    <w:qFormat/>
    <w:rsid w:val="00A165ED"/>
  </w:style>
  <w:style w:type="character" w:customStyle="1" w:styleId="WW8Num27z8">
    <w:name w:val="WW8Num27z8"/>
    <w:uiPriority w:val="99"/>
    <w:qFormat/>
    <w:rsid w:val="00A165ED"/>
  </w:style>
  <w:style w:type="character" w:customStyle="1" w:styleId="WW8Num28z0">
    <w:name w:val="WW8Num28z0"/>
    <w:uiPriority w:val="99"/>
    <w:qFormat/>
    <w:rsid w:val="00A165ED"/>
  </w:style>
  <w:style w:type="character" w:customStyle="1" w:styleId="WW8Num28z1">
    <w:name w:val="WW8Num28z1"/>
    <w:uiPriority w:val="99"/>
    <w:qFormat/>
    <w:rsid w:val="00A165ED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A165ED"/>
  </w:style>
  <w:style w:type="character" w:customStyle="1" w:styleId="WW8Num28z3">
    <w:name w:val="WW8Num28z3"/>
    <w:uiPriority w:val="99"/>
    <w:qFormat/>
    <w:rsid w:val="00A165ED"/>
  </w:style>
  <w:style w:type="character" w:customStyle="1" w:styleId="WW8Num28z4">
    <w:name w:val="WW8Num28z4"/>
    <w:uiPriority w:val="99"/>
    <w:qFormat/>
    <w:rsid w:val="00A165ED"/>
  </w:style>
  <w:style w:type="character" w:customStyle="1" w:styleId="WW8Num28z5">
    <w:name w:val="WW8Num28z5"/>
    <w:uiPriority w:val="99"/>
    <w:qFormat/>
    <w:rsid w:val="00A165ED"/>
  </w:style>
  <w:style w:type="character" w:customStyle="1" w:styleId="WW8Num28z6">
    <w:name w:val="WW8Num28z6"/>
    <w:uiPriority w:val="99"/>
    <w:qFormat/>
    <w:rsid w:val="00A165ED"/>
  </w:style>
  <w:style w:type="character" w:customStyle="1" w:styleId="WW8Num28z7">
    <w:name w:val="WW8Num28z7"/>
    <w:uiPriority w:val="99"/>
    <w:qFormat/>
    <w:rsid w:val="00A165ED"/>
  </w:style>
  <w:style w:type="character" w:customStyle="1" w:styleId="WW8Num28z8">
    <w:name w:val="WW8Num28z8"/>
    <w:uiPriority w:val="99"/>
    <w:qFormat/>
    <w:rsid w:val="00A165ED"/>
  </w:style>
  <w:style w:type="character" w:customStyle="1" w:styleId="WW8Num29z0">
    <w:name w:val="WW8Num29z0"/>
    <w:uiPriority w:val="99"/>
    <w:qFormat/>
    <w:rsid w:val="00A165ED"/>
  </w:style>
  <w:style w:type="character" w:customStyle="1" w:styleId="WW8Num29z1">
    <w:name w:val="WW8Num29z1"/>
    <w:uiPriority w:val="99"/>
    <w:qFormat/>
    <w:rsid w:val="00A165ED"/>
  </w:style>
  <w:style w:type="character" w:customStyle="1" w:styleId="WW8Num29z2">
    <w:name w:val="WW8Num29z2"/>
    <w:uiPriority w:val="99"/>
    <w:qFormat/>
    <w:rsid w:val="00A165ED"/>
  </w:style>
  <w:style w:type="character" w:customStyle="1" w:styleId="WW8Num29z3">
    <w:name w:val="WW8Num29z3"/>
    <w:uiPriority w:val="99"/>
    <w:qFormat/>
    <w:rsid w:val="00A165ED"/>
  </w:style>
  <w:style w:type="character" w:customStyle="1" w:styleId="WW8Num29z4">
    <w:name w:val="WW8Num29z4"/>
    <w:uiPriority w:val="99"/>
    <w:qFormat/>
    <w:rsid w:val="00A165ED"/>
  </w:style>
  <w:style w:type="character" w:customStyle="1" w:styleId="WW8Num29z5">
    <w:name w:val="WW8Num29z5"/>
    <w:uiPriority w:val="99"/>
    <w:qFormat/>
    <w:rsid w:val="00A165ED"/>
  </w:style>
  <w:style w:type="character" w:customStyle="1" w:styleId="WW8Num29z6">
    <w:name w:val="WW8Num29z6"/>
    <w:uiPriority w:val="99"/>
    <w:qFormat/>
    <w:rsid w:val="00A165ED"/>
  </w:style>
  <w:style w:type="character" w:customStyle="1" w:styleId="WW8Num29z7">
    <w:name w:val="WW8Num29z7"/>
    <w:uiPriority w:val="99"/>
    <w:qFormat/>
    <w:rsid w:val="00A165ED"/>
  </w:style>
  <w:style w:type="character" w:customStyle="1" w:styleId="WW8Num29z8">
    <w:name w:val="WW8Num29z8"/>
    <w:uiPriority w:val="99"/>
    <w:qFormat/>
    <w:rsid w:val="00A165ED"/>
  </w:style>
  <w:style w:type="character" w:customStyle="1" w:styleId="WW8Num30z0">
    <w:name w:val="WW8Num30z0"/>
    <w:uiPriority w:val="99"/>
    <w:qFormat/>
    <w:rsid w:val="00A165ED"/>
    <w:rPr>
      <w:rFonts w:ascii="Wingdings" w:hAnsi="Wingdings"/>
    </w:rPr>
  </w:style>
  <w:style w:type="character" w:customStyle="1" w:styleId="WW8Num30z1">
    <w:name w:val="WW8Num30z1"/>
    <w:uiPriority w:val="99"/>
    <w:qFormat/>
    <w:rsid w:val="00A165ED"/>
    <w:rPr>
      <w:rFonts w:ascii="Courier New" w:hAnsi="Courier New"/>
    </w:rPr>
  </w:style>
  <w:style w:type="character" w:customStyle="1" w:styleId="WW8Num30z3">
    <w:name w:val="WW8Num30z3"/>
    <w:uiPriority w:val="99"/>
    <w:qFormat/>
    <w:rsid w:val="00A165ED"/>
    <w:rPr>
      <w:rFonts w:ascii="Symbol" w:hAnsi="Symbol"/>
    </w:rPr>
  </w:style>
  <w:style w:type="character" w:customStyle="1" w:styleId="WW8Num31z0">
    <w:name w:val="WW8Num31z0"/>
    <w:uiPriority w:val="99"/>
    <w:qFormat/>
    <w:rsid w:val="00A165ED"/>
    <w:rPr>
      <w:rFonts w:ascii="Wingdings" w:hAnsi="Wingdings"/>
    </w:rPr>
  </w:style>
  <w:style w:type="character" w:customStyle="1" w:styleId="WW8Num31z1">
    <w:name w:val="WW8Num31z1"/>
    <w:uiPriority w:val="99"/>
    <w:qFormat/>
    <w:rsid w:val="00A165ED"/>
    <w:rPr>
      <w:rFonts w:ascii="Courier New" w:hAnsi="Courier New"/>
    </w:rPr>
  </w:style>
  <w:style w:type="character" w:customStyle="1" w:styleId="WW8Num31z3">
    <w:name w:val="WW8Num31z3"/>
    <w:uiPriority w:val="99"/>
    <w:qFormat/>
    <w:rsid w:val="00A165ED"/>
    <w:rPr>
      <w:rFonts w:ascii="Symbol" w:hAnsi="Symbol"/>
    </w:rPr>
  </w:style>
  <w:style w:type="character" w:customStyle="1" w:styleId="WW8Num32z0">
    <w:name w:val="WW8Num32z0"/>
    <w:uiPriority w:val="99"/>
    <w:qFormat/>
    <w:rsid w:val="00A165ED"/>
  </w:style>
  <w:style w:type="character" w:customStyle="1" w:styleId="WW8Num32z1">
    <w:name w:val="WW8Num32z1"/>
    <w:uiPriority w:val="99"/>
    <w:qFormat/>
    <w:rsid w:val="00A165ED"/>
    <w:rPr>
      <w:rFonts w:ascii="Courier New" w:hAnsi="Courier New"/>
    </w:rPr>
  </w:style>
  <w:style w:type="character" w:customStyle="1" w:styleId="WW8Num32z2">
    <w:name w:val="WW8Num32z2"/>
    <w:uiPriority w:val="99"/>
    <w:qFormat/>
    <w:rsid w:val="00A165ED"/>
    <w:rPr>
      <w:rFonts w:ascii="Wingdings" w:hAnsi="Wingdings"/>
    </w:rPr>
  </w:style>
  <w:style w:type="character" w:customStyle="1" w:styleId="WW8Num32z3">
    <w:name w:val="WW8Num32z3"/>
    <w:uiPriority w:val="99"/>
    <w:qFormat/>
    <w:rsid w:val="00A165ED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A165ED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A165ED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A165ED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A165ED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A165ED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A165ED"/>
    <w:rPr>
      <w:rFonts w:cs="Times New Roman"/>
    </w:rPr>
  </w:style>
  <w:style w:type="character" w:customStyle="1" w:styleId="WW8Num2z3">
    <w:name w:val="WW8Num2z3"/>
    <w:uiPriority w:val="99"/>
    <w:qFormat/>
    <w:rsid w:val="00A165ED"/>
  </w:style>
  <w:style w:type="character" w:customStyle="1" w:styleId="WW8Num2z4">
    <w:name w:val="WW8Num2z4"/>
    <w:uiPriority w:val="99"/>
    <w:qFormat/>
    <w:rsid w:val="00A165ED"/>
  </w:style>
  <w:style w:type="character" w:customStyle="1" w:styleId="WW8Num2z5">
    <w:name w:val="WW8Num2z5"/>
    <w:uiPriority w:val="99"/>
    <w:qFormat/>
    <w:rsid w:val="00A165ED"/>
  </w:style>
  <w:style w:type="character" w:customStyle="1" w:styleId="WW8Num2z6">
    <w:name w:val="WW8Num2z6"/>
    <w:uiPriority w:val="99"/>
    <w:qFormat/>
    <w:rsid w:val="00A165ED"/>
  </w:style>
  <w:style w:type="character" w:customStyle="1" w:styleId="WW8Num2z7">
    <w:name w:val="WW8Num2z7"/>
    <w:uiPriority w:val="99"/>
    <w:qFormat/>
    <w:rsid w:val="00A165ED"/>
  </w:style>
  <w:style w:type="character" w:customStyle="1" w:styleId="WW8Num2z8">
    <w:name w:val="WW8Num2z8"/>
    <w:uiPriority w:val="99"/>
    <w:qFormat/>
    <w:rsid w:val="00A165ED"/>
  </w:style>
  <w:style w:type="character" w:customStyle="1" w:styleId="WW8Num3z4">
    <w:name w:val="WW8Num3z4"/>
    <w:uiPriority w:val="99"/>
    <w:qFormat/>
    <w:rsid w:val="00A165ED"/>
  </w:style>
  <w:style w:type="character" w:customStyle="1" w:styleId="WW8Num3z5">
    <w:name w:val="WW8Num3z5"/>
    <w:uiPriority w:val="99"/>
    <w:qFormat/>
    <w:rsid w:val="00A165ED"/>
  </w:style>
  <w:style w:type="character" w:customStyle="1" w:styleId="WW8Num3z6">
    <w:name w:val="WW8Num3z6"/>
    <w:uiPriority w:val="99"/>
    <w:qFormat/>
    <w:rsid w:val="00A165ED"/>
  </w:style>
  <w:style w:type="character" w:customStyle="1" w:styleId="WW8Num3z7">
    <w:name w:val="WW8Num3z7"/>
    <w:uiPriority w:val="99"/>
    <w:qFormat/>
    <w:rsid w:val="00A165ED"/>
  </w:style>
  <w:style w:type="character" w:customStyle="1" w:styleId="WW8Num3z8">
    <w:name w:val="WW8Num3z8"/>
    <w:uiPriority w:val="99"/>
    <w:qFormat/>
    <w:rsid w:val="00A165ED"/>
  </w:style>
  <w:style w:type="paragraph" w:customStyle="1" w:styleId="LO-Normal">
    <w:name w:val="LO-Normal"/>
    <w:uiPriority w:val="99"/>
    <w:qFormat/>
    <w:rsid w:val="00A165ED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A165ED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A165ED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A165ED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A165ED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A165ED"/>
    <w:rPr>
      <w:color w:val="666666"/>
    </w:rPr>
  </w:style>
  <w:style w:type="character" w:customStyle="1" w:styleId="FontStyle95">
    <w:name w:val="Font Style95"/>
    <w:uiPriority w:val="99"/>
    <w:qFormat/>
    <w:rsid w:val="00A165ED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A165ED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A165ED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A165ED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A165ED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A165ED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A165E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A165ED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A165E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A165E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A165ED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A165ED"/>
    <w:rPr>
      <w:rFonts w:cs="Times New Roman"/>
    </w:rPr>
  </w:style>
  <w:style w:type="paragraph" w:customStyle="1" w:styleId="biblio">
    <w:name w:val="biblio"/>
    <w:basedOn w:val="a2"/>
    <w:uiPriority w:val="99"/>
    <w:qFormat/>
    <w:rsid w:val="00A165ED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A165E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A165ED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A165ED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A165E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A165ED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A165ED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A165ED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A165ED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A165ED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A165ED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A165ED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A165ED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A165ED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A165ED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A165ED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A165ED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A165ED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A165ED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A165ED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A165ED"/>
  </w:style>
  <w:style w:type="character" w:customStyle="1" w:styleId="texttext1">
    <w:name w:val="texttext1"/>
    <w:uiPriority w:val="99"/>
    <w:qFormat/>
    <w:rsid w:val="00A165ED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A165ED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A165ED"/>
    <w:rPr>
      <w:rFonts w:ascii="Times New Roman" w:hAnsi="Times New Roman"/>
    </w:rPr>
  </w:style>
  <w:style w:type="character" w:customStyle="1" w:styleId="textbf">
    <w:name w:val="textbf"/>
    <w:uiPriority w:val="99"/>
    <w:qFormat/>
    <w:rsid w:val="00A165ED"/>
  </w:style>
  <w:style w:type="character" w:customStyle="1" w:styleId="textit">
    <w:name w:val="textit"/>
    <w:uiPriority w:val="99"/>
    <w:qFormat/>
    <w:rsid w:val="00A165ED"/>
  </w:style>
  <w:style w:type="character" w:customStyle="1" w:styleId="textdoc1">
    <w:name w:val="textdoc1"/>
    <w:uiPriority w:val="99"/>
    <w:qFormat/>
    <w:rsid w:val="00A165ED"/>
  </w:style>
  <w:style w:type="paragraph" w:customStyle="1" w:styleId="textdoc">
    <w:name w:val="textdoc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A165ED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A165ED"/>
  </w:style>
  <w:style w:type="paragraph" w:customStyle="1" w:styleId="normalrus">
    <w:name w:val="normalrus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A165ED"/>
  </w:style>
  <w:style w:type="character" w:customStyle="1" w:styleId="num0">
    <w:name w:val="num0"/>
    <w:uiPriority w:val="99"/>
    <w:qFormat/>
    <w:rsid w:val="00A165ED"/>
  </w:style>
  <w:style w:type="paragraph" w:customStyle="1" w:styleId="Style27">
    <w:name w:val="Style27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A165ED"/>
  </w:style>
  <w:style w:type="character" w:customStyle="1" w:styleId="style80">
    <w:name w:val="style8"/>
    <w:uiPriority w:val="99"/>
    <w:qFormat/>
    <w:rsid w:val="00A165ED"/>
  </w:style>
  <w:style w:type="paragraph" w:customStyle="1" w:styleId="ptx2">
    <w:name w:val="ptx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A165ED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A165ED"/>
    <w:rPr>
      <w:b/>
    </w:rPr>
  </w:style>
  <w:style w:type="character" w:customStyle="1" w:styleId="ListLabel1">
    <w:name w:val="ListLabel 1"/>
    <w:uiPriority w:val="99"/>
    <w:qFormat/>
    <w:rsid w:val="00A165ED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A165ED"/>
  </w:style>
  <w:style w:type="character" w:customStyle="1" w:styleId="ListLabel3">
    <w:name w:val="ListLabel 3"/>
    <w:uiPriority w:val="99"/>
    <w:qFormat/>
    <w:rsid w:val="00A165ED"/>
    <w:rPr>
      <w:b/>
    </w:rPr>
  </w:style>
  <w:style w:type="character" w:customStyle="1" w:styleId="ListLabel4">
    <w:name w:val="ListLabel 4"/>
    <w:uiPriority w:val="99"/>
    <w:qFormat/>
    <w:rsid w:val="00A165ED"/>
  </w:style>
  <w:style w:type="character" w:customStyle="1" w:styleId="ListLabel5">
    <w:name w:val="ListLabel 5"/>
    <w:uiPriority w:val="99"/>
    <w:qFormat/>
    <w:rsid w:val="00A165ED"/>
    <w:rPr>
      <w:color w:val="00000A"/>
    </w:rPr>
  </w:style>
  <w:style w:type="character" w:customStyle="1" w:styleId="ListLabel6">
    <w:name w:val="ListLabel 6"/>
    <w:uiPriority w:val="99"/>
    <w:qFormat/>
    <w:rsid w:val="00A165ED"/>
    <w:rPr>
      <w:sz w:val="20"/>
    </w:rPr>
  </w:style>
  <w:style w:type="character" w:customStyle="1" w:styleId="2ff9">
    <w:name w:val="Название Знак2"/>
    <w:uiPriority w:val="99"/>
    <w:qFormat/>
    <w:locked/>
    <w:rsid w:val="00A165ED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A165ED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A165ED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A165ED"/>
    <w:rPr>
      <w:sz w:val="24"/>
    </w:rPr>
  </w:style>
  <w:style w:type="character" w:customStyle="1" w:styleId="2ffc">
    <w:name w:val="Текст выноски Знак2"/>
    <w:uiPriority w:val="99"/>
    <w:qFormat/>
    <w:locked/>
    <w:rsid w:val="00A165ED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A165ED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A165ED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A165ED"/>
  </w:style>
  <w:style w:type="character" w:customStyle="1" w:styleId="ft1846">
    <w:name w:val="ft1846"/>
    <w:uiPriority w:val="99"/>
    <w:qFormat/>
    <w:rsid w:val="00A165ED"/>
  </w:style>
  <w:style w:type="character" w:customStyle="1" w:styleId="ft1850">
    <w:name w:val="ft1850"/>
    <w:uiPriority w:val="99"/>
    <w:qFormat/>
    <w:rsid w:val="00A165ED"/>
  </w:style>
  <w:style w:type="character" w:customStyle="1" w:styleId="ft1994">
    <w:name w:val="ft1994"/>
    <w:uiPriority w:val="99"/>
    <w:qFormat/>
    <w:rsid w:val="00A165ED"/>
  </w:style>
  <w:style w:type="character" w:customStyle="1" w:styleId="ft2006">
    <w:name w:val="ft2006"/>
    <w:uiPriority w:val="99"/>
    <w:qFormat/>
    <w:rsid w:val="00A165ED"/>
  </w:style>
  <w:style w:type="character" w:customStyle="1" w:styleId="ft2181">
    <w:name w:val="ft2181"/>
    <w:uiPriority w:val="99"/>
    <w:qFormat/>
    <w:rsid w:val="00A165ED"/>
  </w:style>
  <w:style w:type="character" w:customStyle="1" w:styleId="ft2193">
    <w:name w:val="ft2193"/>
    <w:uiPriority w:val="99"/>
    <w:qFormat/>
    <w:rsid w:val="00A165ED"/>
  </w:style>
  <w:style w:type="character" w:customStyle="1" w:styleId="ft2205">
    <w:name w:val="ft2205"/>
    <w:uiPriority w:val="99"/>
    <w:qFormat/>
    <w:rsid w:val="00A165ED"/>
  </w:style>
  <w:style w:type="character" w:customStyle="1" w:styleId="ft2213">
    <w:name w:val="ft2213"/>
    <w:uiPriority w:val="99"/>
    <w:qFormat/>
    <w:rsid w:val="00A165ED"/>
  </w:style>
  <w:style w:type="character" w:customStyle="1" w:styleId="editsection">
    <w:name w:val="editsection"/>
    <w:uiPriority w:val="99"/>
    <w:qFormat/>
    <w:rsid w:val="00A165ED"/>
  </w:style>
  <w:style w:type="paragraph" w:customStyle="1" w:styleId="-10-11">
    <w:name w:val="А-10-11"/>
    <w:basedOn w:val="a2"/>
    <w:uiPriority w:val="99"/>
    <w:qFormat/>
    <w:rsid w:val="00A165ED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A165ED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A165ED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A165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A165ED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A165ED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A165ED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A165ED"/>
  </w:style>
  <w:style w:type="character" w:customStyle="1" w:styleId="1113">
    <w:name w:val="Сильное выделение111"/>
    <w:uiPriority w:val="99"/>
    <w:qFormat/>
    <w:rsid w:val="00A165ED"/>
    <w:rPr>
      <w:b/>
    </w:rPr>
  </w:style>
  <w:style w:type="paragraph" w:customStyle="1" w:styleId="HTML1a">
    <w:name w:val="Стандартный HTML1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A165ED"/>
  </w:style>
  <w:style w:type="character" w:customStyle="1" w:styleId="reference-text">
    <w:name w:val="reference-text"/>
    <w:uiPriority w:val="99"/>
    <w:qFormat/>
    <w:rsid w:val="00A165ED"/>
  </w:style>
  <w:style w:type="paragraph" w:customStyle="1" w:styleId="snip1">
    <w:name w:val="snip1"/>
    <w:basedOn w:val="a2"/>
    <w:uiPriority w:val="99"/>
    <w:qFormat/>
    <w:rsid w:val="00A165ED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A165ED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A165E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A165E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A165ED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A165ED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A165ED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A165ED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A165ED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A165ED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A165ED"/>
    <w:rPr>
      <w:b/>
      <w:sz w:val="28"/>
    </w:rPr>
  </w:style>
  <w:style w:type="character" w:customStyle="1" w:styleId="4120">
    <w:name w:val="Знак Знак412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A165ED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A165ED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A165ED"/>
    <w:rPr>
      <w:sz w:val="24"/>
    </w:rPr>
  </w:style>
  <w:style w:type="character" w:customStyle="1" w:styleId="5120">
    <w:name w:val="Знак Знак512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A165ED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A165ED"/>
    <w:rPr>
      <w:sz w:val="16"/>
    </w:rPr>
  </w:style>
  <w:style w:type="character" w:customStyle="1" w:styleId="502">
    <w:name w:val="Знак Знак502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A165ED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A165ED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A165ED"/>
    <w:rPr>
      <w:sz w:val="24"/>
      <w:lang w:val="ru-RU" w:eastAsia="ru-RU"/>
    </w:rPr>
  </w:style>
  <w:style w:type="character" w:customStyle="1" w:styleId="5210">
    <w:name w:val="Знак5 Знак21"/>
    <w:uiPriority w:val="99"/>
    <w:rsid w:val="00A165ED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A165ED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A165ED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A165ED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A165ED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A165ED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A165ED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A165ED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A165ED"/>
    <w:rPr>
      <w:b/>
      <w:sz w:val="28"/>
    </w:rPr>
  </w:style>
  <w:style w:type="character" w:customStyle="1" w:styleId="4130">
    <w:name w:val="Знак Знак413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A165ED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A165ED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A165ED"/>
    <w:rPr>
      <w:sz w:val="24"/>
    </w:rPr>
  </w:style>
  <w:style w:type="character" w:customStyle="1" w:styleId="513">
    <w:name w:val="Знак Знак513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A165ED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A165ED"/>
    <w:rPr>
      <w:sz w:val="16"/>
    </w:rPr>
  </w:style>
  <w:style w:type="character" w:customStyle="1" w:styleId="503">
    <w:name w:val="Знак Знак503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A165ED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A165ED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A165ED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A165ED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A165ED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A165ED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A165ED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A165ED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A165ED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A165ED"/>
    <w:rPr>
      <w:b/>
      <w:sz w:val="28"/>
    </w:rPr>
  </w:style>
  <w:style w:type="character" w:customStyle="1" w:styleId="4140">
    <w:name w:val="Знак Знак414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A165ED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A165ED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A165ED"/>
    <w:rPr>
      <w:sz w:val="24"/>
    </w:rPr>
  </w:style>
  <w:style w:type="character" w:customStyle="1" w:styleId="514">
    <w:name w:val="Знак Знак514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A165ED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A165ED"/>
    <w:rPr>
      <w:sz w:val="16"/>
    </w:rPr>
  </w:style>
  <w:style w:type="character" w:customStyle="1" w:styleId="504">
    <w:name w:val="Знак Знак504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A165ED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A165ED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A165ED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A165ED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A165ED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A165ED"/>
    <w:rPr>
      <w:sz w:val="24"/>
    </w:rPr>
  </w:style>
  <w:style w:type="character" w:customStyle="1" w:styleId="77">
    <w:name w:val="Знак Знак77"/>
    <w:uiPriority w:val="99"/>
    <w:qFormat/>
    <w:rsid w:val="00A165ED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A165ED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A165ED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A165ED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A165ED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A165ED"/>
    <w:rPr>
      <w:b/>
      <w:sz w:val="28"/>
    </w:rPr>
  </w:style>
  <w:style w:type="character" w:customStyle="1" w:styleId="415">
    <w:name w:val="Знак Знак415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A165ED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A165ED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A165ED"/>
    <w:rPr>
      <w:sz w:val="24"/>
    </w:rPr>
  </w:style>
  <w:style w:type="character" w:customStyle="1" w:styleId="515">
    <w:name w:val="Знак Знак515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A165ED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A165ED"/>
    <w:rPr>
      <w:sz w:val="16"/>
    </w:rPr>
  </w:style>
  <w:style w:type="character" w:customStyle="1" w:styleId="505">
    <w:name w:val="Знак Знак505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A165ED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A165ED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A165ED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A165ED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A165ED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A165ED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A165ED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A165ED"/>
    <w:rPr>
      <w:sz w:val="24"/>
    </w:rPr>
  </w:style>
  <w:style w:type="character" w:customStyle="1" w:styleId="780">
    <w:name w:val="Знак Знак78"/>
    <w:uiPriority w:val="99"/>
    <w:qFormat/>
    <w:rsid w:val="00A165ED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A165ED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A165ED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A165ED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A165ED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A165ED"/>
    <w:rPr>
      <w:b/>
      <w:sz w:val="28"/>
    </w:rPr>
  </w:style>
  <w:style w:type="character" w:customStyle="1" w:styleId="416">
    <w:name w:val="Знак Знак416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A165ED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A165ED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A165ED"/>
    <w:rPr>
      <w:sz w:val="24"/>
    </w:rPr>
  </w:style>
  <w:style w:type="character" w:customStyle="1" w:styleId="516">
    <w:name w:val="Знак Знак516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A165ED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A165ED"/>
    <w:rPr>
      <w:sz w:val="16"/>
    </w:rPr>
  </w:style>
  <w:style w:type="character" w:customStyle="1" w:styleId="506">
    <w:name w:val="Знак Знак506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A165ED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A165ED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A165ED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A165ED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A165ED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A165ED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A165E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A165ED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A165ED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A165E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A165ED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A165ED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A165ED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A165E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A165ED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A165E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A165E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A165E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A165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A165ED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A165E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A165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A165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A165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A165E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A165E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A165ED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A165ED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A165ED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A165ED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A165ED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A165ED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A165ED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A165ED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A165E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A165ED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A165E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A165ED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A165ED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A165ED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A165ED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A165ED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A165ED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A165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A165ED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A165ED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A165E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A165E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A165ED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A165ED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A165ED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A165E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A165ED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A165ED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A165ED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A165ED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A165ED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A165ED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A165ED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A165ED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A165ED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A165ED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A165ED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A165ED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A165ED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A165ED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A165ED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A165ED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A165ED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A165ED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A165E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A165ED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A165E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A165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A165ED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A165E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A165E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A165ED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A165E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A165E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A165ED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A165E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A165ED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A165ED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A165ED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A165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A165E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A165ED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A165E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A165ED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A165ED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A165E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A165E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A165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A165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A165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A165E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A165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A165E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A165E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A165E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A165E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A165E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A165E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A165E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A165ED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A165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A165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A165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A165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A165E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A165ED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A165ED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A165ED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A165E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A165ED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A165ED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A165ED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A165ED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A165ED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A165ED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A165ED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A165ED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A165ED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A165ED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A165ED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A165ED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A165ED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A165ED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A165ED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A165ED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A165ED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A165E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A165ED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A165ED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A165ED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A165ED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A165ED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A165ED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A165ED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A165ED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A165ED"/>
    <w:rPr>
      <w:sz w:val="22"/>
    </w:rPr>
  </w:style>
  <w:style w:type="character" w:customStyle="1" w:styleId="useremail">
    <w:name w:val="useremail"/>
    <w:uiPriority w:val="99"/>
    <w:qFormat/>
    <w:rsid w:val="00A165ED"/>
    <w:rPr>
      <w:b/>
      <w:color w:val="555555"/>
    </w:rPr>
  </w:style>
  <w:style w:type="character" w:customStyle="1" w:styleId="sel1">
    <w:name w:val="sel1"/>
    <w:basedOn w:val="a3"/>
    <w:uiPriority w:val="99"/>
    <w:qFormat/>
    <w:rsid w:val="00A165ED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A165ED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A165ED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A165ED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A165ED"/>
    <w:rPr>
      <w:rFonts w:cs="Times New Roman"/>
    </w:rPr>
  </w:style>
  <w:style w:type="character" w:customStyle="1" w:styleId="at3">
    <w:name w:val="at3"/>
    <w:basedOn w:val="a3"/>
    <w:uiPriority w:val="99"/>
    <w:qFormat/>
    <w:rsid w:val="00A165ED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A165ED"/>
    <w:rPr>
      <w:rFonts w:cs="Times New Roman"/>
    </w:rPr>
  </w:style>
  <w:style w:type="character" w:customStyle="1" w:styleId="tooltipextranews">
    <w:name w:val="tooltip_extranews"/>
    <w:uiPriority w:val="99"/>
    <w:qFormat/>
    <w:rsid w:val="00A165ED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A165ED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A165ED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A165ED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A165ED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A165ED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A165ED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A165ED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A165ED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A165E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A165ED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A165ED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A165ED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A165ED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A165ED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A165ED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A165ED"/>
  </w:style>
  <w:style w:type="character" w:customStyle="1" w:styleId="WW-Absatz-Standardschriftart">
    <w:name w:val="WW-Absatz-Standardschriftart"/>
    <w:uiPriority w:val="99"/>
    <w:qFormat/>
    <w:rsid w:val="00A165ED"/>
  </w:style>
  <w:style w:type="character" w:customStyle="1" w:styleId="FontStyle150">
    <w:name w:val="Font Style15"/>
    <w:basedOn w:val="1fff5"/>
    <w:uiPriority w:val="99"/>
    <w:qFormat/>
    <w:rsid w:val="00A165ED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A165ED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A165ED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A165ED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A165ED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A165ED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A165ED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A165ED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A165ED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A165ED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A165ED"/>
    <w:rPr>
      <w:rFonts w:cs="Times New Roman"/>
    </w:rPr>
  </w:style>
  <w:style w:type="character" w:customStyle="1" w:styleId="mr1">
    <w:name w:val="mr1"/>
    <w:basedOn w:val="a3"/>
    <w:uiPriority w:val="99"/>
    <w:qFormat/>
    <w:rsid w:val="00A165ED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A165ED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A165ED"/>
    <w:rPr>
      <w:rFonts w:cs="Times New Roman"/>
    </w:rPr>
  </w:style>
  <w:style w:type="character" w:customStyle="1" w:styleId="bod1">
    <w:name w:val="bod1"/>
    <w:basedOn w:val="a3"/>
    <w:uiPriority w:val="99"/>
    <w:qFormat/>
    <w:rsid w:val="00A165ED"/>
    <w:rPr>
      <w:rFonts w:cs="Times New Roman"/>
    </w:rPr>
  </w:style>
  <w:style w:type="paragraph" w:customStyle="1" w:styleId="911">
    <w:name w:val="Знак91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A165E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A165ED"/>
  </w:style>
  <w:style w:type="character" w:customStyle="1" w:styleId="contextualspellingandgrammarerror">
    <w:name w:val="contextualspellingandgrammarerror"/>
    <w:uiPriority w:val="99"/>
    <w:qFormat/>
    <w:rsid w:val="00A165ED"/>
  </w:style>
  <w:style w:type="character" w:customStyle="1" w:styleId="normaltextrun1">
    <w:name w:val="normaltextrun1"/>
    <w:uiPriority w:val="99"/>
    <w:qFormat/>
    <w:rsid w:val="00A165ED"/>
  </w:style>
  <w:style w:type="character" w:customStyle="1" w:styleId="eop">
    <w:name w:val="eop"/>
    <w:uiPriority w:val="99"/>
    <w:qFormat/>
    <w:rsid w:val="00A165ED"/>
  </w:style>
  <w:style w:type="character" w:customStyle="1" w:styleId="NormalWebChar">
    <w:name w:val="Normal (Web) Char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A165ED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A165ED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A165ED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A165ED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A165ED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A165E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A165ED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A165E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A165ED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A165ED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A165ED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A165ED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A165ED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A165ED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A165ED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A165ED"/>
    <w:rPr>
      <w:b/>
      <w:sz w:val="28"/>
    </w:rPr>
  </w:style>
  <w:style w:type="character" w:customStyle="1" w:styleId="86">
    <w:name w:val="Знак Знак86"/>
    <w:uiPriority w:val="99"/>
    <w:rsid w:val="00A165ED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A165E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A165ED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A165ED"/>
  </w:style>
  <w:style w:type="character" w:customStyle="1" w:styleId="2310">
    <w:name w:val="Знак Знак23 Знак1"/>
    <w:uiPriority w:val="99"/>
    <w:locked/>
    <w:rsid w:val="00A165ED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A165ED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A165ED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A165ED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A165ED"/>
    <w:rPr>
      <w:sz w:val="24"/>
    </w:rPr>
  </w:style>
  <w:style w:type="character" w:customStyle="1" w:styleId="518">
    <w:name w:val="Знак Знак518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A165ED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A165ED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A165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A165ED"/>
    <w:rPr>
      <w:sz w:val="16"/>
    </w:rPr>
  </w:style>
  <w:style w:type="character" w:customStyle="1" w:styleId="508">
    <w:name w:val="Знак Знак508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A165ED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A165ED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A165ED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A165E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A165ED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A165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A165ED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A165ED"/>
    <w:rPr>
      <w:color w:val="808080"/>
    </w:rPr>
  </w:style>
  <w:style w:type="character" w:customStyle="1" w:styleId="552">
    <w:name w:val="Знак Знак552"/>
    <w:uiPriority w:val="99"/>
    <w:qFormat/>
    <w:locked/>
    <w:rsid w:val="00A165ED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A165E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A165ED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A165ED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A165ED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A165ED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A165ED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A165ED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A165ED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A165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A165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A165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A165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A165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A165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A165ED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A165ED"/>
    <w:rPr>
      <w:b/>
      <w:sz w:val="28"/>
    </w:rPr>
  </w:style>
  <w:style w:type="character" w:customStyle="1" w:styleId="702">
    <w:name w:val="Знак Знак702"/>
    <w:uiPriority w:val="99"/>
    <w:qFormat/>
    <w:rsid w:val="00A165ED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A165ED"/>
    <w:rPr>
      <w:b/>
      <w:sz w:val="28"/>
    </w:rPr>
  </w:style>
  <w:style w:type="character" w:customStyle="1" w:styleId="682">
    <w:name w:val="Знак Знак682"/>
    <w:uiPriority w:val="99"/>
    <w:qFormat/>
    <w:rsid w:val="00A165ED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A165ED"/>
    <w:rPr>
      <w:b/>
    </w:rPr>
  </w:style>
  <w:style w:type="paragraph" w:customStyle="1" w:styleId="HTML21">
    <w:name w:val="Стандартный HTML2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A165E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A165ED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A165ED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A165ED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A165E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A165ED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A165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A165ED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A165ED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A165ED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A165ED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A165ED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A165ED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A165ED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A165ED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A165ED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A165ED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A165E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A165ED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A165ED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A165ED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A165ED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A165ED"/>
    <w:rPr>
      <w:sz w:val="24"/>
    </w:rPr>
  </w:style>
  <w:style w:type="character" w:customStyle="1" w:styleId="5170">
    <w:name w:val="Знак Знак517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A165ED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A165ED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A165ED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A165ED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A165ED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A165ED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A165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A165ED"/>
    <w:rPr>
      <w:sz w:val="16"/>
    </w:rPr>
  </w:style>
  <w:style w:type="character" w:customStyle="1" w:styleId="507">
    <w:name w:val="Знак Знак507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A165ED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A165ED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A165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A165ED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A165ED"/>
    <w:rPr>
      <w:color w:val="808080"/>
    </w:rPr>
  </w:style>
  <w:style w:type="character" w:customStyle="1" w:styleId="5510">
    <w:name w:val="Знак Знак551"/>
    <w:uiPriority w:val="99"/>
    <w:qFormat/>
    <w:locked/>
    <w:rsid w:val="00A165ED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A165E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A165ED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A165ED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A165ED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A165ED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A165ED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A165ED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A165ED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A165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A165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A165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A165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A165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A165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A165ED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A165ED"/>
    <w:rPr>
      <w:b/>
      <w:sz w:val="28"/>
    </w:rPr>
  </w:style>
  <w:style w:type="character" w:customStyle="1" w:styleId="701">
    <w:name w:val="Знак Знак701"/>
    <w:uiPriority w:val="99"/>
    <w:qFormat/>
    <w:rsid w:val="00A165ED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A165ED"/>
    <w:rPr>
      <w:b/>
      <w:sz w:val="28"/>
    </w:rPr>
  </w:style>
  <w:style w:type="character" w:customStyle="1" w:styleId="6810">
    <w:name w:val="Знак Знак681"/>
    <w:uiPriority w:val="99"/>
    <w:qFormat/>
    <w:rsid w:val="00A165ED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A165ED"/>
    <w:rPr>
      <w:b/>
    </w:rPr>
  </w:style>
  <w:style w:type="paragraph" w:customStyle="1" w:styleId="HTML31">
    <w:name w:val="Стандартный HTML3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A165ED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A165ED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A165ED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A165ED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A165ED"/>
    <w:rPr>
      <w:b/>
    </w:rPr>
  </w:style>
  <w:style w:type="character" w:customStyle="1" w:styleId="1115">
    <w:name w:val="Слабая ссылка111"/>
    <w:uiPriority w:val="99"/>
    <w:qFormat/>
    <w:rsid w:val="00A165ED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A165ED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A165ED"/>
    <w:rPr>
      <w:b/>
      <w:smallCaps/>
      <w:spacing w:val="5"/>
    </w:rPr>
  </w:style>
  <w:style w:type="character" w:customStyle="1" w:styleId="3ff9">
    <w:name w:val="Замещающий текст3"/>
    <w:uiPriority w:val="99"/>
    <w:rsid w:val="00A165ED"/>
    <w:rPr>
      <w:color w:val="808080"/>
    </w:rPr>
  </w:style>
  <w:style w:type="character" w:customStyle="1" w:styleId="1260">
    <w:name w:val="Знак1 Знак Знак26"/>
    <w:uiPriority w:val="99"/>
    <w:locked/>
    <w:rsid w:val="00A165ED"/>
    <w:rPr>
      <w:sz w:val="24"/>
    </w:rPr>
  </w:style>
  <w:style w:type="character" w:customStyle="1" w:styleId="1272">
    <w:name w:val="Знак1 Знак Знак27"/>
    <w:uiPriority w:val="99"/>
    <w:locked/>
    <w:rsid w:val="00A165ED"/>
    <w:rPr>
      <w:sz w:val="24"/>
    </w:rPr>
  </w:style>
  <w:style w:type="character" w:customStyle="1" w:styleId="7d">
    <w:name w:val="Без интервала Знак7"/>
    <w:uiPriority w:val="99"/>
    <w:locked/>
    <w:rsid w:val="00A165ED"/>
    <w:rPr>
      <w:sz w:val="24"/>
      <w:lang w:eastAsia="en-US"/>
    </w:rPr>
  </w:style>
  <w:style w:type="character" w:customStyle="1" w:styleId="393">
    <w:name w:val="Знак Знак393"/>
    <w:uiPriority w:val="99"/>
    <w:rsid w:val="00A165ED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A165ED"/>
    <w:rPr>
      <w:b/>
      <w:sz w:val="28"/>
    </w:rPr>
  </w:style>
  <w:style w:type="character" w:customStyle="1" w:styleId="373">
    <w:name w:val="Знак Знак373"/>
    <w:uiPriority w:val="99"/>
    <w:rsid w:val="00A165ED"/>
    <w:rPr>
      <w:b/>
      <w:i/>
      <w:sz w:val="26"/>
    </w:rPr>
  </w:style>
  <w:style w:type="character" w:customStyle="1" w:styleId="363">
    <w:name w:val="Знак Знак363"/>
    <w:uiPriority w:val="99"/>
    <w:rsid w:val="00A165ED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A165ED"/>
    <w:rPr>
      <w:sz w:val="24"/>
      <w:lang w:val="ru-RU" w:eastAsia="ru-RU"/>
    </w:rPr>
  </w:style>
  <w:style w:type="character" w:customStyle="1" w:styleId="3430">
    <w:name w:val="Знак Знак343"/>
    <w:uiPriority w:val="99"/>
    <w:rsid w:val="00A165ED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A165ED"/>
    <w:rPr>
      <w:sz w:val="16"/>
    </w:rPr>
  </w:style>
  <w:style w:type="character" w:customStyle="1" w:styleId="Heading122">
    <w:name w:val="Heading 12 Знак Знак2"/>
    <w:uiPriority w:val="99"/>
    <w:qFormat/>
    <w:rsid w:val="00A165ED"/>
    <w:rPr>
      <w:rFonts w:ascii="Courier New" w:hAnsi="Courier New"/>
    </w:rPr>
  </w:style>
  <w:style w:type="character" w:customStyle="1" w:styleId="3140">
    <w:name w:val="Знак Знак314"/>
    <w:uiPriority w:val="99"/>
    <w:rsid w:val="00A165ED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A165ED"/>
    <w:rPr>
      <w:sz w:val="24"/>
    </w:rPr>
  </w:style>
  <w:style w:type="character" w:customStyle="1" w:styleId="293">
    <w:name w:val="Знак Знак293"/>
    <w:uiPriority w:val="99"/>
    <w:rsid w:val="00A165ED"/>
    <w:rPr>
      <w:sz w:val="24"/>
    </w:rPr>
  </w:style>
  <w:style w:type="character" w:customStyle="1" w:styleId="7130">
    <w:name w:val="Знак Знак713"/>
    <w:uiPriority w:val="99"/>
    <w:rsid w:val="00A165ED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A165E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A165ED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A165ED"/>
    <w:rPr>
      <w:rFonts w:ascii="Tahoma" w:hAnsi="Tahoma"/>
    </w:rPr>
  </w:style>
  <w:style w:type="character" w:customStyle="1" w:styleId="273">
    <w:name w:val="Знак Знак273"/>
    <w:uiPriority w:val="99"/>
    <w:qFormat/>
    <w:rsid w:val="00A165ED"/>
    <w:rPr>
      <w:sz w:val="24"/>
    </w:rPr>
  </w:style>
  <w:style w:type="character" w:customStyle="1" w:styleId="1090">
    <w:name w:val="Знак Знак109"/>
    <w:uiPriority w:val="99"/>
    <w:locked/>
    <w:rsid w:val="00A165ED"/>
    <w:rPr>
      <w:sz w:val="16"/>
      <w:lang w:val="ru-RU" w:eastAsia="ru-RU"/>
    </w:rPr>
  </w:style>
  <w:style w:type="character" w:customStyle="1" w:styleId="626">
    <w:name w:val="Знак Знак626"/>
    <w:uiPriority w:val="99"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A165ED"/>
    <w:rPr>
      <w:sz w:val="24"/>
      <w:lang w:val="en-US"/>
    </w:rPr>
  </w:style>
  <w:style w:type="character" w:customStyle="1" w:styleId="1231">
    <w:name w:val="Знак Знак123"/>
    <w:uiPriority w:val="99"/>
    <w:rsid w:val="00A165ED"/>
    <w:rPr>
      <w:sz w:val="16"/>
    </w:rPr>
  </w:style>
  <w:style w:type="character" w:customStyle="1" w:styleId="1350">
    <w:name w:val="Знак Знак135"/>
    <w:uiPriority w:val="99"/>
    <w:rsid w:val="00A165ED"/>
    <w:rPr>
      <w:lang w:val="ru-RU" w:eastAsia="ru-RU"/>
    </w:rPr>
  </w:style>
  <w:style w:type="character" w:customStyle="1" w:styleId="16100">
    <w:name w:val="Знак Знак1610"/>
    <w:uiPriority w:val="99"/>
    <w:locked/>
    <w:rsid w:val="00A165ED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A165ED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A165ED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A165ED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A165ED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A165ED"/>
    <w:rPr>
      <w:rFonts w:ascii="Arial" w:hAnsi="Arial"/>
      <w:sz w:val="22"/>
    </w:rPr>
  </w:style>
  <w:style w:type="character" w:customStyle="1" w:styleId="199">
    <w:name w:val="Знак Знак199"/>
    <w:uiPriority w:val="99"/>
    <w:rsid w:val="00A165ED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A165ED"/>
    <w:rPr>
      <w:rFonts w:ascii="Courier New" w:hAnsi="Courier New"/>
    </w:rPr>
  </w:style>
  <w:style w:type="character" w:customStyle="1" w:styleId="179">
    <w:name w:val="Знак Знак179"/>
    <w:uiPriority w:val="99"/>
    <w:rsid w:val="00A165ED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A165ED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A165ED"/>
    <w:rPr>
      <w:sz w:val="24"/>
    </w:rPr>
  </w:style>
  <w:style w:type="character" w:customStyle="1" w:styleId="5200">
    <w:name w:val="Знак Знак520"/>
    <w:uiPriority w:val="99"/>
    <w:rsid w:val="00A165ED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A165ED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A165ED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A165ED"/>
    <w:rPr>
      <w:b/>
      <w:sz w:val="28"/>
    </w:rPr>
  </w:style>
  <w:style w:type="character" w:customStyle="1" w:styleId="800">
    <w:name w:val="Знак Знак80"/>
    <w:uiPriority w:val="99"/>
    <w:rsid w:val="00A165ED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A165ED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A165ED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A165E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A165ED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A165ED"/>
  </w:style>
  <w:style w:type="character" w:customStyle="1" w:styleId="2380">
    <w:name w:val="Знак Знак23 Знак8"/>
    <w:uiPriority w:val="99"/>
    <w:locked/>
    <w:rsid w:val="00A165ED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A165ED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A165ED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A165ED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A165ED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A165ED"/>
    <w:rPr>
      <w:sz w:val="24"/>
    </w:rPr>
  </w:style>
  <w:style w:type="character" w:customStyle="1" w:styleId="51100">
    <w:name w:val="Знак Знак5110"/>
    <w:uiPriority w:val="99"/>
    <w:locked/>
    <w:rsid w:val="00A165ED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A165ED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A165ED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A165ED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A165ED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A165ED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A165ED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A165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A165ED"/>
    <w:rPr>
      <w:sz w:val="16"/>
    </w:rPr>
  </w:style>
  <w:style w:type="character" w:customStyle="1" w:styleId="509">
    <w:name w:val="Знак Знак509"/>
    <w:uiPriority w:val="99"/>
    <w:locked/>
    <w:rsid w:val="00A165ED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A165ED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A165ED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A165E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A165ED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A165ED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A165E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A165ED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A165ED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A165ED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A165ED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A165ED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A165ED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A165ED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A165ED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A165ED"/>
    <w:rPr>
      <w:lang w:val="ru-RU" w:eastAsia="ru-RU"/>
    </w:rPr>
  </w:style>
  <w:style w:type="character" w:customStyle="1" w:styleId="563">
    <w:name w:val="Знак Знак563"/>
    <w:uiPriority w:val="99"/>
    <w:locked/>
    <w:rsid w:val="00A165ED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A165ED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A165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A165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A165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A165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A165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A165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A165ED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A165ED"/>
    <w:rPr>
      <w:b/>
      <w:sz w:val="28"/>
    </w:rPr>
  </w:style>
  <w:style w:type="character" w:customStyle="1" w:styleId="703">
    <w:name w:val="Знак Знак703"/>
    <w:uiPriority w:val="99"/>
    <w:rsid w:val="00A165ED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A165ED"/>
    <w:rPr>
      <w:b/>
      <w:sz w:val="28"/>
    </w:rPr>
  </w:style>
  <w:style w:type="character" w:customStyle="1" w:styleId="683">
    <w:name w:val="Знак Знак683"/>
    <w:uiPriority w:val="99"/>
    <w:rsid w:val="00A165ED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A165ED"/>
  </w:style>
  <w:style w:type="character" w:customStyle="1" w:styleId="HeaderChar2">
    <w:name w:val="Header Char2"/>
    <w:uiPriority w:val="99"/>
    <w:locked/>
    <w:rsid w:val="00A165ED"/>
    <w:rPr>
      <w:sz w:val="24"/>
    </w:rPr>
  </w:style>
  <w:style w:type="character" w:customStyle="1" w:styleId="FooterChar2">
    <w:name w:val="Footer Char2"/>
    <w:uiPriority w:val="99"/>
    <w:locked/>
    <w:rsid w:val="00A165ED"/>
    <w:rPr>
      <w:sz w:val="24"/>
    </w:rPr>
  </w:style>
  <w:style w:type="character" w:customStyle="1" w:styleId="EndnoteTextChar2">
    <w:name w:val="Endnote Text Char2"/>
    <w:uiPriority w:val="99"/>
    <w:locked/>
    <w:rsid w:val="00A165ED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A165ED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A165ED"/>
    <w:rPr>
      <w:sz w:val="24"/>
      <w:lang w:val="en-US"/>
    </w:rPr>
  </w:style>
  <w:style w:type="character" w:customStyle="1" w:styleId="SubtitleChar2">
    <w:name w:val="Subtitle Char2"/>
    <w:uiPriority w:val="99"/>
    <w:locked/>
    <w:rsid w:val="00A165ED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A165ED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A165ED"/>
    <w:rPr>
      <w:sz w:val="24"/>
    </w:rPr>
  </w:style>
  <w:style w:type="character" w:customStyle="1" w:styleId="BodyTextIndent2Char2">
    <w:name w:val="Body Text Indent 2 Char2"/>
    <w:uiPriority w:val="99"/>
    <w:locked/>
    <w:rsid w:val="00A165ED"/>
    <w:rPr>
      <w:sz w:val="24"/>
    </w:rPr>
  </w:style>
  <w:style w:type="character" w:customStyle="1" w:styleId="BodyTextIndent3Char2">
    <w:name w:val="Body Text Indent 3 Char2"/>
    <w:uiPriority w:val="99"/>
    <w:locked/>
    <w:rsid w:val="00A165ED"/>
    <w:rPr>
      <w:sz w:val="16"/>
    </w:rPr>
  </w:style>
  <w:style w:type="character" w:customStyle="1" w:styleId="DocumentMapChar2">
    <w:name w:val="Document Map Char2"/>
    <w:uiPriority w:val="99"/>
    <w:locked/>
    <w:rsid w:val="00A165ED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A165ED"/>
    <w:rPr>
      <w:sz w:val="16"/>
    </w:rPr>
  </w:style>
  <w:style w:type="character" w:customStyle="1" w:styleId="BalloonTextChar2">
    <w:name w:val="Balloon Text Char2"/>
    <w:uiPriority w:val="99"/>
    <w:locked/>
    <w:rsid w:val="00A165ED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A165ED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A165ED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A165ED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A165ED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A165ED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A165ED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A165ED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A165ED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A165ED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A165ED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A165ED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A165E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A165ED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A165ED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A165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A165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A165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A165ED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A165ED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A165ED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A165ED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A165ED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A165ED"/>
    <w:rPr>
      <w:i/>
      <w:color w:val="808080"/>
    </w:rPr>
  </w:style>
  <w:style w:type="character" w:customStyle="1" w:styleId="DefaultParagraphFont1">
    <w:name w:val="Default Paragraph Font1"/>
    <w:uiPriority w:val="99"/>
    <w:rsid w:val="00A165ED"/>
  </w:style>
  <w:style w:type="character" w:customStyle="1" w:styleId="PlaceholderText1">
    <w:name w:val="Placeholder Text1"/>
    <w:uiPriority w:val="99"/>
    <w:rsid w:val="00A165ED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A165ED"/>
    <w:rPr>
      <w:b/>
    </w:rPr>
  </w:style>
  <w:style w:type="character" w:customStyle="1" w:styleId="1102">
    <w:name w:val="Знак Знак110"/>
    <w:uiPriority w:val="99"/>
    <w:qFormat/>
    <w:rsid w:val="00A165ED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A165E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A165ED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A165ED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A165ED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A165ED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A165ED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A165ED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A165ED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A165E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A165ED"/>
  </w:style>
  <w:style w:type="paragraph" w:customStyle="1" w:styleId="3ffb">
    <w:name w:val="Подзаголовок3"/>
    <w:basedOn w:val="a2"/>
    <w:uiPriority w:val="99"/>
    <w:qFormat/>
    <w:rsid w:val="00A165ED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A165ED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A165ED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A165ED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A165ED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A165ED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A165ED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A165ED"/>
    <w:rPr>
      <w:sz w:val="16"/>
    </w:rPr>
  </w:style>
  <w:style w:type="character" w:customStyle="1" w:styleId="1211">
    <w:name w:val="Знак Знак121"/>
    <w:uiPriority w:val="99"/>
    <w:qFormat/>
    <w:locked/>
    <w:rsid w:val="00A165ED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A165ED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A165ED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A165ED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A165ED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A165ED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A165E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A165ED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A165ED"/>
    <w:rPr>
      <w:b/>
      <w:i/>
      <w:color w:val="4F81BD"/>
    </w:rPr>
  </w:style>
  <w:style w:type="character" w:customStyle="1" w:styleId="2fffb">
    <w:name w:val="Слабая ссылка2"/>
    <w:uiPriority w:val="99"/>
    <w:rsid w:val="00A165ED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A165ED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A165ED"/>
    <w:rPr>
      <w:b/>
      <w:smallCaps/>
      <w:spacing w:val="5"/>
    </w:rPr>
  </w:style>
  <w:style w:type="character" w:customStyle="1" w:styleId="4fc">
    <w:name w:val="Замещающий текст4"/>
    <w:uiPriority w:val="99"/>
    <w:rsid w:val="00A165ED"/>
    <w:rPr>
      <w:color w:val="808080"/>
    </w:rPr>
  </w:style>
  <w:style w:type="character" w:customStyle="1" w:styleId="Heading4Char1">
    <w:name w:val="Heading 4 Char1"/>
    <w:uiPriority w:val="99"/>
    <w:locked/>
    <w:rsid w:val="00A165ED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A165ED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A165ED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A165ED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A165ED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A165ED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A165ED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A165ED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A165ED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A165ED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A165ED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A165ED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A165ED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A165ED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A165ED"/>
    <w:rPr>
      <w:rFonts w:cs="Times New Roman"/>
    </w:rPr>
  </w:style>
  <w:style w:type="paragraph" w:customStyle="1" w:styleId="10d">
    <w:name w:val="Обычный10"/>
    <w:uiPriority w:val="99"/>
    <w:qFormat/>
    <w:rsid w:val="00A165ED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A165ED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A165ED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A165ED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A165ED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A165ED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A165ED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A165ED"/>
    <w:rPr>
      <w:sz w:val="24"/>
    </w:rPr>
  </w:style>
  <w:style w:type="character" w:customStyle="1" w:styleId="624">
    <w:name w:val="Знак Знак624"/>
    <w:uiPriority w:val="99"/>
    <w:locked/>
    <w:rsid w:val="00A165ED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A165ED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A165E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A165ED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A165ED"/>
    <w:rPr>
      <w:b/>
    </w:rPr>
  </w:style>
  <w:style w:type="character" w:customStyle="1" w:styleId="affffffffff">
    <w:name w:val="текст Знак Знак"/>
    <w:uiPriority w:val="99"/>
    <w:qFormat/>
    <w:rsid w:val="00A165ED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A165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A165ED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A165ED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A165ED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A165ED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A165ED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A165ED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A165ED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A165ED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A165ED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A165ED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A165E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A165ED"/>
    <w:rPr>
      <w:rFonts w:cs="Times New Roman"/>
    </w:rPr>
  </w:style>
  <w:style w:type="character" w:customStyle="1" w:styleId="ft1067">
    <w:name w:val="ft1067"/>
    <w:basedOn w:val="a3"/>
    <w:uiPriority w:val="99"/>
    <w:qFormat/>
    <w:rsid w:val="00A165ED"/>
    <w:rPr>
      <w:rFonts w:cs="Times New Roman"/>
    </w:rPr>
  </w:style>
  <w:style w:type="character" w:customStyle="1" w:styleId="ft1144">
    <w:name w:val="ft1144"/>
    <w:basedOn w:val="a3"/>
    <w:uiPriority w:val="99"/>
    <w:qFormat/>
    <w:rsid w:val="00A165ED"/>
    <w:rPr>
      <w:rFonts w:cs="Times New Roman"/>
    </w:rPr>
  </w:style>
  <w:style w:type="character" w:customStyle="1" w:styleId="ft1207">
    <w:name w:val="ft1207"/>
    <w:basedOn w:val="a3"/>
    <w:uiPriority w:val="99"/>
    <w:qFormat/>
    <w:rsid w:val="00A165ED"/>
    <w:rPr>
      <w:rFonts w:cs="Times New Roman"/>
    </w:rPr>
  </w:style>
  <w:style w:type="character" w:customStyle="1" w:styleId="ft1213">
    <w:name w:val="ft1213"/>
    <w:basedOn w:val="a3"/>
    <w:uiPriority w:val="99"/>
    <w:qFormat/>
    <w:rsid w:val="00A165ED"/>
    <w:rPr>
      <w:rFonts w:cs="Times New Roman"/>
    </w:rPr>
  </w:style>
  <w:style w:type="character" w:customStyle="1" w:styleId="ft1214">
    <w:name w:val="ft1214"/>
    <w:basedOn w:val="a3"/>
    <w:uiPriority w:val="99"/>
    <w:qFormat/>
    <w:rsid w:val="00A165ED"/>
    <w:rPr>
      <w:rFonts w:cs="Times New Roman"/>
    </w:rPr>
  </w:style>
  <w:style w:type="character" w:customStyle="1" w:styleId="ft1289">
    <w:name w:val="ft1289"/>
    <w:basedOn w:val="a3"/>
    <w:uiPriority w:val="99"/>
    <w:qFormat/>
    <w:rsid w:val="00A165ED"/>
    <w:rPr>
      <w:rFonts w:cs="Times New Roman"/>
    </w:rPr>
  </w:style>
  <w:style w:type="character" w:customStyle="1" w:styleId="ft1311">
    <w:name w:val="ft1311"/>
    <w:basedOn w:val="a3"/>
    <w:uiPriority w:val="99"/>
    <w:qFormat/>
    <w:rsid w:val="00A165ED"/>
    <w:rPr>
      <w:rFonts w:cs="Times New Roman"/>
    </w:rPr>
  </w:style>
  <w:style w:type="character" w:customStyle="1" w:styleId="ft3008">
    <w:name w:val="ft3008"/>
    <w:basedOn w:val="a3"/>
    <w:uiPriority w:val="99"/>
    <w:qFormat/>
    <w:rsid w:val="00A165ED"/>
    <w:rPr>
      <w:rFonts w:cs="Times New Roman"/>
    </w:rPr>
  </w:style>
  <w:style w:type="character" w:customStyle="1" w:styleId="ft3181">
    <w:name w:val="ft3181"/>
    <w:basedOn w:val="a3"/>
    <w:uiPriority w:val="99"/>
    <w:qFormat/>
    <w:rsid w:val="00A165ED"/>
    <w:rPr>
      <w:rFonts w:cs="Times New Roman"/>
    </w:rPr>
  </w:style>
  <w:style w:type="character" w:customStyle="1" w:styleId="ft722">
    <w:name w:val="ft722"/>
    <w:basedOn w:val="a3"/>
    <w:uiPriority w:val="99"/>
    <w:qFormat/>
    <w:rsid w:val="00A165ED"/>
    <w:rPr>
      <w:rFonts w:cs="Times New Roman"/>
    </w:rPr>
  </w:style>
  <w:style w:type="character" w:customStyle="1" w:styleId="ft728">
    <w:name w:val="ft728"/>
    <w:basedOn w:val="a3"/>
    <w:uiPriority w:val="99"/>
    <w:qFormat/>
    <w:rsid w:val="00A165ED"/>
    <w:rPr>
      <w:rFonts w:cs="Times New Roman"/>
    </w:rPr>
  </w:style>
  <w:style w:type="character" w:customStyle="1" w:styleId="ft730">
    <w:name w:val="ft730"/>
    <w:basedOn w:val="a3"/>
    <w:uiPriority w:val="99"/>
    <w:qFormat/>
    <w:rsid w:val="00A165ED"/>
    <w:rPr>
      <w:rFonts w:cs="Times New Roman"/>
    </w:rPr>
  </w:style>
  <w:style w:type="character" w:customStyle="1" w:styleId="ft72">
    <w:name w:val="ft72"/>
    <w:basedOn w:val="a3"/>
    <w:uiPriority w:val="99"/>
    <w:qFormat/>
    <w:rsid w:val="00A165ED"/>
    <w:rPr>
      <w:rFonts w:cs="Times New Roman"/>
    </w:rPr>
  </w:style>
  <w:style w:type="character" w:customStyle="1" w:styleId="ft731">
    <w:name w:val="ft731"/>
    <w:basedOn w:val="a3"/>
    <w:uiPriority w:val="99"/>
    <w:qFormat/>
    <w:rsid w:val="00A165ED"/>
    <w:rPr>
      <w:rFonts w:cs="Times New Roman"/>
    </w:rPr>
  </w:style>
  <w:style w:type="character" w:customStyle="1" w:styleId="ft732">
    <w:name w:val="ft732"/>
    <w:basedOn w:val="a3"/>
    <w:uiPriority w:val="99"/>
    <w:qFormat/>
    <w:rsid w:val="00A165ED"/>
    <w:rPr>
      <w:rFonts w:cs="Times New Roman"/>
    </w:rPr>
  </w:style>
  <w:style w:type="character" w:customStyle="1" w:styleId="ft735">
    <w:name w:val="ft735"/>
    <w:basedOn w:val="a3"/>
    <w:uiPriority w:val="99"/>
    <w:qFormat/>
    <w:rsid w:val="00A165ED"/>
    <w:rPr>
      <w:rFonts w:cs="Times New Roman"/>
    </w:rPr>
  </w:style>
  <w:style w:type="character" w:customStyle="1" w:styleId="ft738">
    <w:name w:val="ft738"/>
    <w:basedOn w:val="a3"/>
    <w:uiPriority w:val="99"/>
    <w:qFormat/>
    <w:rsid w:val="00A165ED"/>
    <w:rPr>
      <w:rFonts w:cs="Times New Roman"/>
    </w:rPr>
  </w:style>
  <w:style w:type="character" w:customStyle="1" w:styleId="ft747">
    <w:name w:val="ft747"/>
    <w:basedOn w:val="a3"/>
    <w:uiPriority w:val="99"/>
    <w:qFormat/>
    <w:rsid w:val="00A165ED"/>
    <w:rPr>
      <w:rFonts w:cs="Times New Roman"/>
    </w:rPr>
  </w:style>
  <w:style w:type="character" w:customStyle="1" w:styleId="ft758">
    <w:name w:val="ft758"/>
    <w:basedOn w:val="a3"/>
    <w:uiPriority w:val="99"/>
    <w:qFormat/>
    <w:rsid w:val="00A165ED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A165ED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A165ED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A165ED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A165ED"/>
    <w:rPr>
      <w:rFonts w:cs="Times New Roman"/>
    </w:rPr>
  </w:style>
  <w:style w:type="character" w:customStyle="1" w:styleId="ft2109">
    <w:name w:val="ft2109"/>
    <w:basedOn w:val="a3"/>
    <w:uiPriority w:val="99"/>
    <w:qFormat/>
    <w:rsid w:val="00A165ED"/>
    <w:rPr>
      <w:rFonts w:cs="Times New Roman"/>
    </w:rPr>
  </w:style>
  <w:style w:type="character" w:customStyle="1" w:styleId="ft2121">
    <w:name w:val="ft2121"/>
    <w:basedOn w:val="a3"/>
    <w:uiPriority w:val="99"/>
    <w:qFormat/>
    <w:rsid w:val="00A165ED"/>
    <w:rPr>
      <w:rFonts w:cs="Times New Roman"/>
    </w:rPr>
  </w:style>
  <w:style w:type="character" w:customStyle="1" w:styleId="ft2130">
    <w:name w:val="ft2130"/>
    <w:basedOn w:val="a3"/>
    <w:uiPriority w:val="99"/>
    <w:qFormat/>
    <w:rsid w:val="00A165ED"/>
    <w:rPr>
      <w:rFonts w:cs="Times New Roman"/>
    </w:rPr>
  </w:style>
  <w:style w:type="character" w:customStyle="1" w:styleId="ft24421">
    <w:name w:val="ft24421"/>
    <w:uiPriority w:val="99"/>
    <w:qFormat/>
    <w:rsid w:val="00A165ED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A165ED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A165E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A165ED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A165ED"/>
    <w:rPr>
      <w:rFonts w:cs="Times New Roman"/>
    </w:rPr>
  </w:style>
  <w:style w:type="character" w:customStyle="1" w:styleId="rvts15">
    <w:name w:val="rvts15"/>
    <w:basedOn w:val="a3"/>
    <w:uiPriority w:val="99"/>
    <w:qFormat/>
    <w:rsid w:val="00A165ED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A165E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A165E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A165E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A165ED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A165ED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A165ED"/>
    <w:rPr>
      <w:rFonts w:cs="Times New Roman"/>
    </w:rPr>
  </w:style>
  <w:style w:type="character" w:customStyle="1" w:styleId="ft404">
    <w:name w:val="ft404"/>
    <w:basedOn w:val="a3"/>
    <w:uiPriority w:val="99"/>
    <w:qFormat/>
    <w:rsid w:val="00A165ED"/>
    <w:rPr>
      <w:rFonts w:cs="Times New Roman"/>
    </w:rPr>
  </w:style>
  <w:style w:type="character" w:customStyle="1" w:styleId="ft2">
    <w:name w:val="ft2"/>
    <w:basedOn w:val="a3"/>
    <w:uiPriority w:val="99"/>
    <w:qFormat/>
    <w:rsid w:val="00A165ED"/>
    <w:rPr>
      <w:rFonts w:cs="Times New Roman"/>
    </w:rPr>
  </w:style>
  <w:style w:type="character" w:customStyle="1" w:styleId="ft405">
    <w:name w:val="ft405"/>
    <w:basedOn w:val="a3"/>
    <w:uiPriority w:val="99"/>
    <w:qFormat/>
    <w:rsid w:val="00A165ED"/>
    <w:rPr>
      <w:rFonts w:cs="Times New Roman"/>
    </w:rPr>
  </w:style>
  <w:style w:type="character" w:customStyle="1" w:styleId="ft407">
    <w:name w:val="ft407"/>
    <w:basedOn w:val="a3"/>
    <w:uiPriority w:val="99"/>
    <w:qFormat/>
    <w:rsid w:val="00A165ED"/>
    <w:rPr>
      <w:rFonts w:cs="Times New Roman"/>
    </w:rPr>
  </w:style>
  <w:style w:type="character" w:customStyle="1" w:styleId="ft411">
    <w:name w:val="ft411"/>
    <w:basedOn w:val="a3"/>
    <w:uiPriority w:val="99"/>
    <w:qFormat/>
    <w:rsid w:val="00A165ED"/>
    <w:rPr>
      <w:rFonts w:cs="Times New Roman"/>
    </w:rPr>
  </w:style>
  <w:style w:type="character" w:customStyle="1" w:styleId="ft416">
    <w:name w:val="ft416"/>
    <w:basedOn w:val="a3"/>
    <w:uiPriority w:val="99"/>
    <w:qFormat/>
    <w:rsid w:val="00A165ED"/>
    <w:rPr>
      <w:rFonts w:cs="Times New Roman"/>
    </w:rPr>
  </w:style>
  <w:style w:type="character" w:customStyle="1" w:styleId="ft438">
    <w:name w:val="ft438"/>
    <w:basedOn w:val="a3"/>
    <w:uiPriority w:val="99"/>
    <w:qFormat/>
    <w:rsid w:val="00A165ED"/>
    <w:rPr>
      <w:rFonts w:cs="Times New Roman"/>
    </w:rPr>
  </w:style>
  <w:style w:type="character" w:customStyle="1" w:styleId="ft461">
    <w:name w:val="ft461"/>
    <w:basedOn w:val="a3"/>
    <w:uiPriority w:val="99"/>
    <w:qFormat/>
    <w:rsid w:val="00A165ED"/>
    <w:rPr>
      <w:rFonts w:cs="Times New Roman"/>
    </w:rPr>
  </w:style>
  <w:style w:type="character" w:customStyle="1" w:styleId="ft485">
    <w:name w:val="ft485"/>
    <w:basedOn w:val="a3"/>
    <w:uiPriority w:val="99"/>
    <w:qFormat/>
    <w:rsid w:val="00A165ED"/>
    <w:rPr>
      <w:rFonts w:cs="Times New Roman"/>
    </w:rPr>
  </w:style>
  <w:style w:type="character" w:customStyle="1" w:styleId="ft507">
    <w:name w:val="ft507"/>
    <w:basedOn w:val="a3"/>
    <w:uiPriority w:val="99"/>
    <w:qFormat/>
    <w:rsid w:val="00A165ED"/>
    <w:rPr>
      <w:rFonts w:cs="Times New Roman"/>
    </w:rPr>
  </w:style>
  <w:style w:type="character" w:customStyle="1" w:styleId="ft464">
    <w:name w:val="ft464"/>
    <w:basedOn w:val="a3"/>
    <w:uiPriority w:val="99"/>
    <w:qFormat/>
    <w:rsid w:val="00A165ED"/>
    <w:rPr>
      <w:rFonts w:cs="Times New Roman"/>
    </w:rPr>
  </w:style>
  <w:style w:type="character" w:customStyle="1" w:styleId="ft515">
    <w:name w:val="ft515"/>
    <w:basedOn w:val="a3"/>
    <w:uiPriority w:val="99"/>
    <w:qFormat/>
    <w:rsid w:val="00A165ED"/>
    <w:rPr>
      <w:rFonts w:cs="Times New Roman"/>
    </w:rPr>
  </w:style>
  <w:style w:type="character" w:customStyle="1" w:styleId="ft518">
    <w:name w:val="ft518"/>
    <w:basedOn w:val="a3"/>
    <w:uiPriority w:val="99"/>
    <w:qFormat/>
    <w:rsid w:val="00A165ED"/>
    <w:rPr>
      <w:rFonts w:cs="Times New Roman"/>
    </w:rPr>
  </w:style>
  <w:style w:type="character" w:customStyle="1" w:styleId="ft521">
    <w:name w:val="ft521"/>
    <w:basedOn w:val="a3"/>
    <w:uiPriority w:val="99"/>
    <w:qFormat/>
    <w:rsid w:val="00A165ED"/>
    <w:rPr>
      <w:rFonts w:cs="Times New Roman"/>
    </w:rPr>
  </w:style>
  <w:style w:type="character" w:customStyle="1" w:styleId="ft525">
    <w:name w:val="ft525"/>
    <w:basedOn w:val="a3"/>
    <w:uiPriority w:val="99"/>
    <w:qFormat/>
    <w:rsid w:val="00A165ED"/>
    <w:rPr>
      <w:rFonts w:cs="Times New Roman"/>
    </w:rPr>
  </w:style>
  <w:style w:type="character" w:customStyle="1" w:styleId="ft549">
    <w:name w:val="ft549"/>
    <w:basedOn w:val="a3"/>
    <w:uiPriority w:val="99"/>
    <w:qFormat/>
    <w:rsid w:val="00A165ED"/>
    <w:rPr>
      <w:rFonts w:cs="Times New Roman"/>
    </w:rPr>
  </w:style>
  <w:style w:type="character" w:customStyle="1" w:styleId="ft554">
    <w:name w:val="ft554"/>
    <w:basedOn w:val="a3"/>
    <w:uiPriority w:val="99"/>
    <w:qFormat/>
    <w:rsid w:val="00A165ED"/>
    <w:rPr>
      <w:rFonts w:cs="Times New Roman"/>
    </w:rPr>
  </w:style>
  <w:style w:type="character" w:customStyle="1" w:styleId="ft557">
    <w:name w:val="ft557"/>
    <w:basedOn w:val="a3"/>
    <w:uiPriority w:val="99"/>
    <w:qFormat/>
    <w:rsid w:val="00A165ED"/>
    <w:rPr>
      <w:rFonts w:cs="Times New Roman"/>
    </w:rPr>
  </w:style>
  <w:style w:type="character" w:customStyle="1" w:styleId="ft561">
    <w:name w:val="ft561"/>
    <w:basedOn w:val="a3"/>
    <w:uiPriority w:val="99"/>
    <w:qFormat/>
    <w:rsid w:val="00A165ED"/>
    <w:rPr>
      <w:rFonts w:cs="Times New Roman"/>
    </w:rPr>
  </w:style>
  <w:style w:type="character" w:customStyle="1" w:styleId="ft565">
    <w:name w:val="ft565"/>
    <w:basedOn w:val="a3"/>
    <w:uiPriority w:val="99"/>
    <w:qFormat/>
    <w:rsid w:val="00A165ED"/>
    <w:rPr>
      <w:rFonts w:cs="Times New Roman"/>
    </w:rPr>
  </w:style>
  <w:style w:type="character" w:customStyle="1" w:styleId="ft570">
    <w:name w:val="ft570"/>
    <w:basedOn w:val="a3"/>
    <w:uiPriority w:val="99"/>
    <w:qFormat/>
    <w:rsid w:val="00A165ED"/>
    <w:rPr>
      <w:rFonts w:cs="Times New Roman"/>
    </w:rPr>
  </w:style>
  <w:style w:type="character" w:customStyle="1" w:styleId="ft594">
    <w:name w:val="ft594"/>
    <w:basedOn w:val="a3"/>
    <w:uiPriority w:val="99"/>
    <w:qFormat/>
    <w:rsid w:val="00A165ED"/>
    <w:rPr>
      <w:rFonts w:cs="Times New Roman"/>
    </w:rPr>
  </w:style>
  <w:style w:type="character" w:customStyle="1" w:styleId="ft600">
    <w:name w:val="ft600"/>
    <w:basedOn w:val="a3"/>
    <w:uiPriority w:val="99"/>
    <w:qFormat/>
    <w:rsid w:val="00A165ED"/>
    <w:rPr>
      <w:rFonts w:cs="Times New Roman"/>
    </w:rPr>
  </w:style>
  <w:style w:type="character" w:customStyle="1" w:styleId="ft625">
    <w:name w:val="ft625"/>
    <w:basedOn w:val="a3"/>
    <w:uiPriority w:val="99"/>
    <w:qFormat/>
    <w:rsid w:val="00A165ED"/>
    <w:rPr>
      <w:rFonts w:cs="Times New Roman"/>
    </w:rPr>
  </w:style>
  <w:style w:type="character" w:customStyle="1" w:styleId="ft646">
    <w:name w:val="ft646"/>
    <w:basedOn w:val="a3"/>
    <w:uiPriority w:val="99"/>
    <w:qFormat/>
    <w:rsid w:val="00A165ED"/>
    <w:rPr>
      <w:rFonts w:cs="Times New Roman"/>
    </w:rPr>
  </w:style>
  <w:style w:type="character" w:customStyle="1" w:styleId="ft648">
    <w:name w:val="ft648"/>
    <w:basedOn w:val="a3"/>
    <w:uiPriority w:val="99"/>
    <w:qFormat/>
    <w:rsid w:val="00A165ED"/>
    <w:rPr>
      <w:rFonts w:cs="Times New Roman"/>
    </w:rPr>
  </w:style>
  <w:style w:type="character" w:customStyle="1" w:styleId="ft650">
    <w:name w:val="ft650"/>
    <w:basedOn w:val="a3"/>
    <w:uiPriority w:val="99"/>
    <w:qFormat/>
    <w:rsid w:val="00A165ED"/>
    <w:rPr>
      <w:rFonts w:cs="Times New Roman"/>
    </w:rPr>
  </w:style>
  <w:style w:type="character" w:customStyle="1" w:styleId="ft651">
    <w:name w:val="ft651"/>
    <w:basedOn w:val="a3"/>
    <w:uiPriority w:val="99"/>
    <w:qFormat/>
    <w:rsid w:val="00A165ED"/>
    <w:rPr>
      <w:rFonts w:cs="Times New Roman"/>
    </w:rPr>
  </w:style>
  <w:style w:type="character" w:customStyle="1" w:styleId="ft654">
    <w:name w:val="ft654"/>
    <w:basedOn w:val="a3"/>
    <w:uiPriority w:val="99"/>
    <w:qFormat/>
    <w:rsid w:val="00A165ED"/>
    <w:rPr>
      <w:rFonts w:cs="Times New Roman"/>
    </w:rPr>
  </w:style>
  <w:style w:type="character" w:customStyle="1" w:styleId="ft655">
    <w:name w:val="ft655"/>
    <w:basedOn w:val="a3"/>
    <w:uiPriority w:val="99"/>
    <w:qFormat/>
    <w:rsid w:val="00A165ED"/>
    <w:rPr>
      <w:rFonts w:cs="Times New Roman"/>
    </w:rPr>
  </w:style>
  <w:style w:type="character" w:customStyle="1" w:styleId="ft674">
    <w:name w:val="ft674"/>
    <w:basedOn w:val="a3"/>
    <w:uiPriority w:val="99"/>
    <w:qFormat/>
    <w:rsid w:val="00A165ED"/>
    <w:rPr>
      <w:rFonts w:cs="Times New Roman"/>
    </w:rPr>
  </w:style>
  <w:style w:type="character" w:customStyle="1" w:styleId="ft698">
    <w:name w:val="ft698"/>
    <w:basedOn w:val="a3"/>
    <w:uiPriority w:val="99"/>
    <w:qFormat/>
    <w:rsid w:val="00A165ED"/>
    <w:rPr>
      <w:rFonts w:cs="Times New Roman"/>
    </w:rPr>
  </w:style>
  <w:style w:type="character" w:customStyle="1" w:styleId="ft709">
    <w:name w:val="ft709"/>
    <w:basedOn w:val="a3"/>
    <w:uiPriority w:val="99"/>
    <w:qFormat/>
    <w:rsid w:val="00A165ED"/>
    <w:rPr>
      <w:rFonts w:cs="Times New Roman"/>
    </w:rPr>
  </w:style>
  <w:style w:type="character" w:customStyle="1" w:styleId="ft723">
    <w:name w:val="ft723"/>
    <w:basedOn w:val="a3"/>
    <w:uiPriority w:val="99"/>
    <w:qFormat/>
    <w:rsid w:val="00A165ED"/>
    <w:rPr>
      <w:rFonts w:cs="Times New Roman"/>
    </w:rPr>
  </w:style>
  <w:style w:type="character" w:customStyle="1" w:styleId="ft746">
    <w:name w:val="ft746"/>
    <w:basedOn w:val="a3"/>
    <w:uiPriority w:val="99"/>
    <w:qFormat/>
    <w:rsid w:val="00A165ED"/>
    <w:rPr>
      <w:rFonts w:cs="Times New Roman"/>
    </w:rPr>
  </w:style>
  <w:style w:type="character" w:customStyle="1" w:styleId="ft770">
    <w:name w:val="ft770"/>
    <w:basedOn w:val="a3"/>
    <w:uiPriority w:val="99"/>
    <w:qFormat/>
    <w:rsid w:val="00A165ED"/>
    <w:rPr>
      <w:rFonts w:cs="Times New Roman"/>
    </w:rPr>
  </w:style>
  <w:style w:type="character" w:customStyle="1" w:styleId="ft772">
    <w:name w:val="ft772"/>
    <w:basedOn w:val="a3"/>
    <w:uiPriority w:val="99"/>
    <w:qFormat/>
    <w:rsid w:val="00A165ED"/>
    <w:rPr>
      <w:rFonts w:cs="Times New Roman"/>
    </w:rPr>
  </w:style>
  <w:style w:type="character" w:customStyle="1" w:styleId="ft774">
    <w:name w:val="ft774"/>
    <w:basedOn w:val="a3"/>
    <w:uiPriority w:val="99"/>
    <w:qFormat/>
    <w:rsid w:val="00A165ED"/>
    <w:rPr>
      <w:rFonts w:cs="Times New Roman"/>
    </w:rPr>
  </w:style>
  <w:style w:type="character" w:customStyle="1" w:styleId="ft777">
    <w:name w:val="ft777"/>
    <w:basedOn w:val="a3"/>
    <w:uiPriority w:val="99"/>
    <w:qFormat/>
    <w:rsid w:val="00A165ED"/>
    <w:rPr>
      <w:rFonts w:cs="Times New Roman"/>
    </w:rPr>
  </w:style>
  <w:style w:type="character" w:customStyle="1" w:styleId="ft778">
    <w:name w:val="ft778"/>
    <w:basedOn w:val="a3"/>
    <w:uiPriority w:val="99"/>
    <w:qFormat/>
    <w:rsid w:val="00A165ED"/>
    <w:rPr>
      <w:rFonts w:cs="Times New Roman"/>
    </w:rPr>
  </w:style>
  <w:style w:type="character" w:customStyle="1" w:styleId="ft780">
    <w:name w:val="ft780"/>
    <w:basedOn w:val="a3"/>
    <w:uiPriority w:val="99"/>
    <w:qFormat/>
    <w:rsid w:val="00A165ED"/>
    <w:rPr>
      <w:rFonts w:cs="Times New Roman"/>
    </w:rPr>
  </w:style>
  <w:style w:type="character" w:customStyle="1" w:styleId="ft794">
    <w:name w:val="ft794"/>
    <w:basedOn w:val="a3"/>
    <w:uiPriority w:val="99"/>
    <w:qFormat/>
    <w:rsid w:val="00A165ED"/>
    <w:rPr>
      <w:rFonts w:cs="Times New Roman"/>
    </w:rPr>
  </w:style>
  <w:style w:type="character" w:customStyle="1" w:styleId="ft813">
    <w:name w:val="ft813"/>
    <w:basedOn w:val="a3"/>
    <w:uiPriority w:val="99"/>
    <w:qFormat/>
    <w:rsid w:val="00A165ED"/>
    <w:rPr>
      <w:rFonts w:cs="Times New Roman"/>
    </w:rPr>
  </w:style>
  <w:style w:type="character" w:customStyle="1" w:styleId="ft845">
    <w:name w:val="ft845"/>
    <w:basedOn w:val="a3"/>
    <w:uiPriority w:val="99"/>
    <w:qFormat/>
    <w:rsid w:val="00A165ED"/>
    <w:rPr>
      <w:rFonts w:cs="Times New Roman"/>
    </w:rPr>
  </w:style>
  <w:style w:type="character" w:customStyle="1" w:styleId="ft846">
    <w:name w:val="ft846"/>
    <w:basedOn w:val="a3"/>
    <w:uiPriority w:val="99"/>
    <w:qFormat/>
    <w:rsid w:val="00A165ED"/>
    <w:rPr>
      <w:rFonts w:cs="Times New Roman"/>
    </w:rPr>
  </w:style>
  <w:style w:type="character" w:customStyle="1" w:styleId="ft869">
    <w:name w:val="ft869"/>
    <w:basedOn w:val="a3"/>
    <w:uiPriority w:val="99"/>
    <w:qFormat/>
    <w:rsid w:val="00A165ED"/>
    <w:rPr>
      <w:rFonts w:cs="Times New Roman"/>
    </w:rPr>
  </w:style>
  <w:style w:type="character" w:customStyle="1" w:styleId="ft345">
    <w:name w:val="ft345"/>
    <w:basedOn w:val="a3"/>
    <w:uiPriority w:val="99"/>
    <w:qFormat/>
    <w:rsid w:val="00A165ED"/>
    <w:rPr>
      <w:rFonts w:cs="Times New Roman"/>
    </w:rPr>
  </w:style>
  <w:style w:type="character" w:customStyle="1" w:styleId="ft348">
    <w:name w:val="ft348"/>
    <w:basedOn w:val="a3"/>
    <w:uiPriority w:val="99"/>
    <w:qFormat/>
    <w:rsid w:val="00A165ED"/>
    <w:rPr>
      <w:rFonts w:cs="Times New Roman"/>
    </w:rPr>
  </w:style>
  <w:style w:type="character" w:customStyle="1" w:styleId="ft350">
    <w:name w:val="ft350"/>
    <w:basedOn w:val="a3"/>
    <w:uiPriority w:val="99"/>
    <w:qFormat/>
    <w:rsid w:val="00A165ED"/>
    <w:rPr>
      <w:rFonts w:cs="Times New Roman"/>
    </w:rPr>
  </w:style>
  <w:style w:type="character" w:customStyle="1" w:styleId="ft351">
    <w:name w:val="ft351"/>
    <w:basedOn w:val="a3"/>
    <w:uiPriority w:val="99"/>
    <w:qFormat/>
    <w:rsid w:val="00A165ED"/>
    <w:rPr>
      <w:rFonts w:cs="Times New Roman"/>
    </w:rPr>
  </w:style>
  <w:style w:type="character" w:customStyle="1" w:styleId="ft353">
    <w:name w:val="ft353"/>
    <w:basedOn w:val="a3"/>
    <w:uiPriority w:val="99"/>
    <w:qFormat/>
    <w:rsid w:val="00A165ED"/>
    <w:rPr>
      <w:rFonts w:cs="Times New Roman"/>
    </w:rPr>
  </w:style>
  <w:style w:type="character" w:customStyle="1" w:styleId="ft355">
    <w:name w:val="ft355"/>
    <w:basedOn w:val="a3"/>
    <w:uiPriority w:val="99"/>
    <w:qFormat/>
    <w:rsid w:val="00A165ED"/>
    <w:rPr>
      <w:rFonts w:cs="Times New Roman"/>
    </w:rPr>
  </w:style>
  <w:style w:type="character" w:customStyle="1" w:styleId="ft372">
    <w:name w:val="ft372"/>
    <w:basedOn w:val="a3"/>
    <w:uiPriority w:val="99"/>
    <w:qFormat/>
    <w:rsid w:val="00A165ED"/>
    <w:rPr>
      <w:rFonts w:cs="Times New Roman"/>
    </w:rPr>
  </w:style>
  <w:style w:type="character" w:customStyle="1" w:styleId="ft219">
    <w:name w:val="ft219"/>
    <w:basedOn w:val="a3"/>
    <w:uiPriority w:val="99"/>
    <w:qFormat/>
    <w:rsid w:val="00A165ED"/>
    <w:rPr>
      <w:rFonts w:cs="Times New Roman"/>
    </w:rPr>
  </w:style>
  <w:style w:type="character" w:customStyle="1" w:styleId="ft255">
    <w:name w:val="ft255"/>
    <w:basedOn w:val="a3"/>
    <w:uiPriority w:val="99"/>
    <w:qFormat/>
    <w:rsid w:val="00A165ED"/>
    <w:rPr>
      <w:rFonts w:cs="Times New Roman"/>
    </w:rPr>
  </w:style>
  <w:style w:type="character" w:customStyle="1" w:styleId="ft264">
    <w:name w:val="ft264"/>
    <w:basedOn w:val="a3"/>
    <w:uiPriority w:val="99"/>
    <w:qFormat/>
    <w:rsid w:val="00A165ED"/>
    <w:rPr>
      <w:rFonts w:cs="Times New Roman"/>
    </w:rPr>
  </w:style>
  <w:style w:type="character" w:customStyle="1" w:styleId="ft269">
    <w:name w:val="ft269"/>
    <w:basedOn w:val="a3"/>
    <w:uiPriority w:val="99"/>
    <w:qFormat/>
    <w:rsid w:val="00A165ED"/>
    <w:rPr>
      <w:rFonts w:cs="Times New Roman"/>
    </w:rPr>
  </w:style>
  <w:style w:type="character" w:customStyle="1" w:styleId="ft292">
    <w:name w:val="ft292"/>
    <w:basedOn w:val="a3"/>
    <w:uiPriority w:val="99"/>
    <w:qFormat/>
    <w:rsid w:val="00A165ED"/>
    <w:rPr>
      <w:rFonts w:cs="Times New Roman"/>
    </w:rPr>
  </w:style>
  <w:style w:type="character" w:customStyle="1" w:styleId="ft300">
    <w:name w:val="ft300"/>
    <w:basedOn w:val="a3"/>
    <w:uiPriority w:val="99"/>
    <w:qFormat/>
    <w:rsid w:val="00A165ED"/>
    <w:rPr>
      <w:rFonts w:cs="Times New Roman"/>
    </w:rPr>
  </w:style>
  <w:style w:type="character" w:customStyle="1" w:styleId="ft308">
    <w:name w:val="ft308"/>
    <w:basedOn w:val="a3"/>
    <w:uiPriority w:val="99"/>
    <w:qFormat/>
    <w:rsid w:val="00A165ED"/>
    <w:rPr>
      <w:rFonts w:cs="Times New Roman"/>
    </w:rPr>
  </w:style>
  <w:style w:type="character" w:customStyle="1" w:styleId="ft334">
    <w:name w:val="ft334"/>
    <w:basedOn w:val="a3"/>
    <w:uiPriority w:val="99"/>
    <w:qFormat/>
    <w:rsid w:val="00A165ED"/>
    <w:rPr>
      <w:rFonts w:cs="Times New Roman"/>
    </w:rPr>
  </w:style>
  <w:style w:type="character" w:customStyle="1" w:styleId="ft346">
    <w:name w:val="ft346"/>
    <w:basedOn w:val="a3"/>
    <w:uiPriority w:val="99"/>
    <w:qFormat/>
    <w:rsid w:val="00A165ED"/>
    <w:rPr>
      <w:rFonts w:cs="Times New Roman"/>
    </w:rPr>
  </w:style>
  <w:style w:type="character" w:customStyle="1" w:styleId="ft3">
    <w:name w:val="ft3"/>
    <w:basedOn w:val="a3"/>
    <w:uiPriority w:val="99"/>
    <w:qFormat/>
    <w:rsid w:val="00A165ED"/>
    <w:rPr>
      <w:rFonts w:cs="Times New Roman"/>
    </w:rPr>
  </w:style>
  <w:style w:type="character" w:customStyle="1" w:styleId="ft381">
    <w:name w:val="ft381"/>
    <w:basedOn w:val="a3"/>
    <w:uiPriority w:val="99"/>
    <w:qFormat/>
    <w:rsid w:val="00A165ED"/>
    <w:rPr>
      <w:rFonts w:cs="Times New Roman"/>
    </w:rPr>
  </w:style>
  <w:style w:type="character" w:customStyle="1" w:styleId="ft391">
    <w:name w:val="ft391"/>
    <w:basedOn w:val="a3"/>
    <w:uiPriority w:val="99"/>
    <w:qFormat/>
    <w:rsid w:val="00A165ED"/>
    <w:rPr>
      <w:rFonts w:cs="Times New Roman"/>
    </w:rPr>
  </w:style>
  <w:style w:type="character" w:customStyle="1" w:styleId="ft397">
    <w:name w:val="ft397"/>
    <w:basedOn w:val="a3"/>
    <w:uiPriority w:val="99"/>
    <w:qFormat/>
    <w:rsid w:val="00A165ED"/>
    <w:rPr>
      <w:rFonts w:cs="Times New Roman"/>
    </w:rPr>
  </w:style>
  <w:style w:type="character" w:customStyle="1" w:styleId="ft176">
    <w:name w:val="ft176"/>
    <w:basedOn w:val="a3"/>
    <w:uiPriority w:val="99"/>
    <w:qFormat/>
    <w:rsid w:val="00A165ED"/>
    <w:rPr>
      <w:rFonts w:cs="Times New Roman"/>
    </w:rPr>
  </w:style>
  <w:style w:type="character" w:customStyle="1" w:styleId="ft410">
    <w:name w:val="ft410"/>
    <w:basedOn w:val="a3"/>
    <w:uiPriority w:val="99"/>
    <w:qFormat/>
    <w:rsid w:val="00A165ED"/>
    <w:rPr>
      <w:rFonts w:cs="Times New Roman"/>
    </w:rPr>
  </w:style>
  <w:style w:type="character" w:customStyle="1" w:styleId="ft421">
    <w:name w:val="ft421"/>
    <w:basedOn w:val="a3"/>
    <w:uiPriority w:val="99"/>
    <w:qFormat/>
    <w:rsid w:val="00A165ED"/>
    <w:rPr>
      <w:rFonts w:cs="Times New Roman"/>
    </w:rPr>
  </w:style>
  <w:style w:type="character" w:customStyle="1" w:styleId="ft467">
    <w:name w:val="ft467"/>
    <w:basedOn w:val="a3"/>
    <w:uiPriority w:val="99"/>
    <w:qFormat/>
    <w:rsid w:val="00A165ED"/>
    <w:rPr>
      <w:rFonts w:cs="Times New Roman"/>
    </w:rPr>
  </w:style>
  <w:style w:type="character" w:customStyle="1" w:styleId="ft479">
    <w:name w:val="ft479"/>
    <w:basedOn w:val="a3"/>
    <w:uiPriority w:val="99"/>
    <w:qFormat/>
    <w:rsid w:val="00A165ED"/>
    <w:rPr>
      <w:rFonts w:cs="Times New Roman"/>
    </w:rPr>
  </w:style>
  <w:style w:type="character" w:customStyle="1" w:styleId="ft578">
    <w:name w:val="ft578"/>
    <w:basedOn w:val="a3"/>
    <w:uiPriority w:val="99"/>
    <w:qFormat/>
    <w:rsid w:val="00A165ED"/>
    <w:rPr>
      <w:rFonts w:cs="Times New Roman"/>
    </w:rPr>
  </w:style>
  <w:style w:type="character" w:customStyle="1" w:styleId="ft624">
    <w:name w:val="ft624"/>
    <w:basedOn w:val="a3"/>
    <w:uiPriority w:val="99"/>
    <w:qFormat/>
    <w:rsid w:val="00A165ED"/>
    <w:rPr>
      <w:rFonts w:cs="Times New Roman"/>
    </w:rPr>
  </w:style>
  <w:style w:type="character" w:customStyle="1" w:styleId="ft631">
    <w:name w:val="ft631"/>
    <w:basedOn w:val="a3"/>
    <w:uiPriority w:val="99"/>
    <w:qFormat/>
    <w:rsid w:val="00A165ED"/>
    <w:rPr>
      <w:rFonts w:cs="Times New Roman"/>
    </w:rPr>
  </w:style>
  <w:style w:type="character" w:customStyle="1" w:styleId="ft679">
    <w:name w:val="ft679"/>
    <w:basedOn w:val="a3"/>
    <w:uiPriority w:val="99"/>
    <w:qFormat/>
    <w:rsid w:val="00A165ED"/>
    <w:rPr>
      <w:rFonts w:cs="Times New Roman"/>
    </w:rPr>
  </w:style>
  <w:style w:type="character" w:customStyle="1" w:styleId="ft725">
    <w:name w:val="ft725"/>
    <w:basedOn w:val="a3"/>
    <w:uiPriority w:val="99"/>
    <w:qFormat/>
    <w:rsid w:val="00A165ED"/>
    <w:rPr>
      <w:rFonts w:cs="Times New Roman"/>
    </w:rPr>
  </w:style>
  <w:style w:type="character" w:customStyle="1" w:styleId="ft769">
    <w:name w:val="ft769"/>
    <w:basedOn w:val="a3"/>
    <w:uiPriority w:val="99"/>
    <w:qFormat/>
    <w:rsid w:val="00A165ED"/>
    <w:rPr>
      <w:rFonts w:cs="Times New Roman"/>
    </w:rPr>
  </w:style>
  <w:style w:type="character" w:customStyle="1" w:styleId="ft819">
    <w:name w:val="ft819"/>
    <w:basedOn w:val="a3"/>
    <w:uiPriority w:val="99"/>
    <w:qFormat/>
    <w:rsid w:val="00A165ED"/>
    <w:rPr>
      <w:rFonts w:cs="Times New Roman"/>
    </w:rPr>
  </w:style>
  <w:style w:type="character" w:customStyle="1" w:styleId="ft877">
    <w:name w:val="ft877"/>
    <w:basedOn w:val="a3"/>
    <w:uiPriority w:val="99"/>
    <w:qFormat/>
    <w:rsid w:val="00A165ED"/>
    <w:rPr>
      <w:rFonts w:cs="Times New Roman"/>
    </w:rPr>
  </w:style>
  <w:style w:type="character" w:customStyle="1" w:styleId="ft275">
    <w:name w:val="ft275"/>
    <w:basedOn w:val="a3"/>
    <w:uiPriority w:val="99"/>
    <w:qFormat/>
    <w:rsid w:val="00A165ED"/>
    <w:rPr>
      <w:rFonts w:cs="Times New Roman"/>
    </w:rPr>
  </w:style>
  <w:style w:type="character" w:customStyle="1" w:styleId="ft935">
    <w:name w:val="ft935"/>
    <w:basedOn w:val="a3"/>
    <w:uiPriority w:val="99"/>
    <w:qFormat/>
    <w:rsid w:val="00A165ED"/>
    <w:rPr>
      <w:rFonts w:cs="Times New Roman"/>
    </w:rPr>
  </w:style>
  <w:style w:type="character" w:customStyle="1" w:styleId="ft969">
    <w:name w:val="ft969"/>
    <w:basedOn w:val="a3"/>
    <w:uiPriority w:val="99"/>
    <w:qFormat/>
    <w:rsid w:val="00A165ED"/>
    <w:rPr>
      <w:rFonts w:cs="Times New Roman"/>
    </w:rPr>
  </w:style>
  <w:style w:type="character" w:customStyle="1" w:styleId="ft1010">
    <w:name w:val="ft1010"/>
    <w:basedOn w:val="a3"/>
    <w:uiPriority w:val="99"/>
    <w:qFormat/>
    <w:rsid w:val="00A165ED"/>
    <w:rPr>
      <w:rFonts w:cs="Times New Roman"/>
    </w:rPr>
  </w:style>
  <w:style w:type="character" w:customStyle="1" w:styleId="ft1058">
    <w:name w:val="ft1058"/>
    <w:basedOn w:val="a3"/>
    <w:uiPriority w:val="99"/>
    <w:qFormat/>
    <w:rsid w:val="00A165ED"/>
    <w:rPr>
      <w:rFonts w:cs="Times New Roman"/>
    </w:rPr>
  </w:style>
  <w:style w:type="character" w:customStyle="1" w:styleId="ft1101">
    <w:name w:val="ft1101"/>
    <w:basedOn w:val="a3"/>
    <w:uiPriority w:val="99"/>
    <w:qFormat/>
    <w:rsid w:val="00A165ED"/>
    <w:rPr>
      <w:rFonts w:cs="Times New Roman"/>
    </w:rPr>
  </w:style>
  <w:style w:type="character" w:customStyle="1" w:styleId="ft1162">
    <w:name w:val="ft1162"/>
    <w:basedOn w:val="a3"/>
    <w:uiPriority w:val="99"/>
    <w:qFormat/>
    <w:rsid w:val="00A165ED"/>
    <w:rPr>
      <w:rFonts w:cs="Times New Roman"/>
    </w:rPr>
  </w:style>
  <w:style w:type="character" w:customStyle="1" w:styleId="ft1197">
    <w:name w:val="ft1197"/>
    <w:basedOn w:val="a3"/>
    <w:uiPriority w:val="99"/>
    <w:qFormat/>
    <w:rsid w:val="00A165ED"/>
    <w:rPr>
      <w:rFonts w:cs="Times New Roman"/>
    </w:rPr>
  </w:style>
  <w:style w:type="character" w:customStyle="1" w:styleId="ft1248">
    <w:name w:val="ft1248"/>
    <w:basedOn w:val="a3"/>
    <w:uiPriority w:val="99"/>
    <w:qFormat/>
    <w:rsid w:val="00A165ED"/>
    <w:rPr>
      <w:rFonts w:cs="Times New Roman"/>
    </w:rPr>
  </w:style>
  <w:style w:type="character" w:customStyle="1" w:styleId="ft1293">
    <w:name w:val="ft1293"/>
    <w:basedOn w:val="a3"/>
    <w:uiPriority w:val="99"/>
    <w:qFormat/>
    <w:rsid w:val="00A165ED"/>
    <w:rPr>
      <w:rFonts w:cs="Times New Roman"/>
    </w:rPr>
  </w:style>
  <w:style w:type="character" w:customStyle="1" w:styleId="ft1308">
    <w:name w:val="ft1308"/>
    <w:basedOn w:val="a3"/>
    <w:uiPriority w:val="99"/>
    <w:qFormat/>
    <w:rsid w:val="00A165ED"/>
    <w:rPr>
      <w:rFonts w:cs="Times New Roman"/>
    </w:rPr>
  </w:style>
  <w:style w:type="character" w:customStyle="1" w:styleId="ft1366">
    <w:name w:val="ft1366"/>
    <w:basedOn w:val="a3"/>
    <w:uiPriority w:val="99"/>
    <w:qFormat/>
    <w:rsid w:val="00A165ED"/>
    <w:rPr>
      <w:rFonts w:cs="Times New Roman"/>
    </w:rPr>
  </w:style>
  <w:style w:type="character" w:customStyle="1" w:styleId="ft1377">
    <w:name w:val="ft1377"/>
    <w:basedOn w:val="a3"/>
    <w:uiPriority w:val="99"/>
    <w:qFormat/>
    <w:rsid w:val="00A165ED"/>
    <w:rPr>
      <w:rFonts w:cs="Times New Roman"/>
    </w:rPr>
  </w:style>
  <w:style w:type="character" w:customStyle="1" w:styleId="ft1380">
    <w:name w:val="ft1380"/>
    <w:basedOn w:val="a3"/>
    <w:uiPriority w:val="99"/>
    <w:qFormat/>
    <w:rsid w:val="00A165ED"/>
    <w:rPr>
      <w:rFonts w:cs="Times New Roman"/>
    </w:rPr>
  </w:style>
  <w:style w:type="character" w:customStyle="1" w:styleId="ft1389">
    <w:name w:val="ft1389"/>
    <w:basedOn w:val="a3"/>
    <w:uiPriority w:val="99"/>
    <w:qFormat/>
    <w:rsid w:val="00A165ED"/>
    <w:rPr>
      <w:rFonts w:cs="Times New Roman"/>
    </w:rPr>
  </w:style>
  <w:style w:type="character" w:customStyle="1" w:styleId="ft1393">
    <w:name w:val="ft1393"/>
    <w:basedOn w:val="a3"/>
    <w:uiPriority w:val="99"/>
    <w:qFormat/>
    <w:rsid w:val="00A165ED"/>
    <w:rPr>
      <w:rFonts w:cs="Times New Roman"/>
    </w:rPr>
  </w:style>
  <w:style w:type="character" w:customStyle="1" w:styleId="ft1400">
    <w:name w:val="ft1400"/>
    <w:basedOn w:val="a3"/>
    <w:uiPriority w:val="99"/>
    <w:qFormat/>
    <w:rsid w:val="00A165ED"/>
    <w:rPr>
      <w:rFonts w:cs="Times New Roman"/>
    </w:rPr>
  </w:style>
  <w:style w:type="character" w:customStyle="1" w:styleId="ft1407">
    <w:name w:val="ft1407"/>
    <w:basedOn w:val="a3"/>
    <w:uiPriority w:val="99"/>
    <w:qFormat/>
    <w:rsid w:val="00A165ED"/>
    <w:rPr>
      <w:rFonts w:cs="Times New Roman"/>
    </w:rPr>
  </w:style>
  <w:style w:type="character" w:customStyle="1" w:styleId="ft1410">
    <w:name w:val="ft1410"/>
    <w:basedOn w:val="a3"/>
    <w:uiPriority w:val="99"/>
    <w:qFormat/>
    <w:rsid w:val="00A165ED"/>
    <w:rPr>
      <w:rFonts w:cs="Times New Roman"/>
    </w:rPr>
  </w:style>
  <w:style w:type="character" w:customStyle="1" w:styleId="ft1427">
    <w:name w:val="ft1427"/>
    <w:basedOn w:val="a3"/>
    <w:uiPriority w:val="99"/>
    <w:qFormat/>
    <w:rsid w:val="00A165ED"/>
    <w:rPr>
      <w:rFonts w:cs="Times New Roman"/>
    </w:rPr>
  </w:style>
  <w:style w:type="character" w:customStyle="1" w:styleId="ft1478">
    <w:name w:val="ft1478"/>
    <w:basedOn w:val="a3"/>
    <w:uiPriority w:val="99"/>
    <w:qFormat/>
    <w:rsid w:val="00A165ED"/>
    <w:rPr>
      <w:rFonts w:cs="Times New Roman"/>
    </w:rPr>
  </w:style>
  <w:style w:type="character" w:customStyle="1" w:styleId="ft1533">
    <w:name w:val="ft1533"/>
    <w:basedOn w:val="a3"/>
    <w:uiPriority w:val="99"/>
    <w:qFormat/>
    <w:rsid w:val="00A165ED"/>
    <w:rPr>
      <w:rFonts w:cs="Times New Roman"/>
    </w:rPr>
  </w:style>
  <w:style w:type="character" w:customStyle="1" w:styleId="ft1586">
    <w:name w:val="ft1586"/>
    <w:basedOn w:val="a3"/>
    <w:uiPriority w:val="99"/>
    <w:qFormat/>
    <w:rsid w:val="00A165ED"/>
    <w:rPr>
      <w:rFonts w:cs="Times New Roman"/>
    </w:rPr>
  </w:style>
  <w:style w:type="character" w:customStyle="1" w:styleId="ft1627">
    <w:name w:val="ft1627"/>
    <w:basedOn w:val="a3"/>
    <w:uiPriority w:val="99"/>
    <w:qFormat/>
    <w:rsid w:val="00A165ED"/>
    <w:rPr>
      <w:rFonts w:cs="Times New Roman"/>
    </w:rPr>
  </w:style>
  <w:style w:type="character" w:customStyle="1" w:styleId="ft1634">
    <w:name w:val="ft1634"/>
    <w:basedOn w:val="a3"/>
    <w:uiPriority w:val="99"/>
    <w:qFormat/>
    <w:rsid w:val="00A165ED"/>
    <w:rPr>
      <w:rFonts w:cs="Times New Roman"/>
    </w:rPr>
  </w:style>
  <w:style w:type="character" w:customStyle="1" w:styleId="ft1638">
    <w:name w:val="ft1638"/>
    <w:basedOn w:val="a3"/>
    <w:uiPriority w:val="99"/>
    <w:qFormat/>
    <w:rsid w:val="00A165ED"/>
    <w:rPr>
      <w:rFonts w:cs="Times New Roman"/>
    </w:rPr>
  </w:style>
  <w:style w:type="character" w:customStyle="1" w:styleId="ft1643">
    <w:name w:val="ft1643"/>
    <w:basedOn w:val="a3"/>
    <w:uiPriority w:val="99"/>
    <w:qFormat/>
    <w:rsid w:val="00A165ED"/>
    <w:rPr>
      <w:rFonts w:cs="Times New Roman"/>
    </w:rPr>
  </w:style>
  <w:style w:type="character" w:customStyle="1" w:styleId="ft1659">
    <w:name w:val="ft1659"/>
    <w:basedOn w:val="a3"/>
    <w:uiPriority w:val="99"/>
    <w:qFormat/>
    <w:rsid w:val="00A165ED"/>
    <w:rPr>
      <w:rFonts w:cs="Times New Roman"/>
    </w:rPr>
  </w:style>
  <w:style w:type="character" w:customStyle="1" w:styleId="ft1665">
    <w:name w:val="ft1665"/>
    <w:basedOn w:val="a3"/>
    <w:uiPriority w:val="99"/>
    <w:qFormat/>
    <w:rsid w:val="00A165ED"/>
    <w:rPr>
      <w:rFonts w:cs="Times New Roman"/>
    </w:rPr>
  </w:style>
  <w:style w:type="character" w:customStyle="1" w:styleId="ft1711">
    <w:name w:val="ft1711"/>
    <w:basedOn w:val="a3"/>
    <w:uiPriority w:val="99"/>
    <w:qFormat/>
    <w:rsid w:val="00A165ED"/>
    <w:rPr>
      <w:rFonts w:cs="Times New Roman"/>
    </w:rPr>
  </w:style>
  <w:style w:type="character" w:customStyle="1" w:styleId="ft1757">
    <w:name w:val="ft1757"/>
    <w:basedOn w:val="a3"/>
    <w:uiPriority w:val="99"/>
    <w:qFormat/>
    <w:rsid w:val="00A165ED"/>
    <w:rPr>
      <w:rFonts w:cs="Times New Roman"/>
    </w:rPr>
  </w:style>
  <w:style w:type="character" w:customStyle="1" w:styleId="ft1804">
    <w:name w:val="ft1804"/>
    <w:basedOn w:val="a3"/>
    <w:uiPriority w:val="99"/>
    <w:qFormat/>
    <w:rsid w:val="00A165ED"/>
    <w:rPr>
      <w:rFonts w:cs="Times New Roman"/>
    </w:rPr>
  </w:style>
  <w:style w:type="character" w:customStyle="1" w:styleId="ft1855">
    <w:name w:val="ft1855"/>
    <w:basedOn w:val="a3"/>
    <w:uiPriority w:val="99"/>
    <w:qFormat/>
    <w:rsid w:val="00A165ED"/>
    <w:rPr>
      <w:rFonts w:cs="Times New Roman"/>
    </w:rPr>
  </w:style>
  <w:style w:type="character" w:customStyle="1" w:styleId="ft1883">
    <w:name w:val="ft1883"/>
    <w:basedOn w:val="a3"/>
    <w:uiPriority w:val="99"/>
    <w:qFormat/>
    <w:rsid w:val="00A165ED"/>
    <w:rPr>
      <w:rFonts w:cs="Times New Roman"/>
    </w:rPr>
  </w:style>
  <w:style w:type="character" w:customStyle="1" w:styleId="ft1937">
    <w:name w:val="ft1937"/>
    <w:basedOn w:val="a3"/>
    <w:uiPriority w:val="99"/>
    <w:qFormat/>
    <w:rsid w:val="00A165ED"/>
    <w:rPr>
      <w:rFonts w:cs="Times New Roman"/>
    </w:rPr>
  </w:style>
  <w:style w:type="character" w:customStyle="1" w:styleId="ft1983">
    <w:name w:val="ft1983"/>
    <w:basedOn w:val="a3"/>
    <w:uiPriority w:val="99"/>
    <w:qFormat/>
    <w:rsid w:val="00A165ED"/>
    <w:rPr>
      <w:rFonts w:cs="Times New Roman"/>
    </w:rPr>
  </w:style>
  <w:style w:type="character" w:customStyle="1" w:styleId="ft2028">
    <w:name w:val="ft2028"/>
    <w:basedOn w:val="a3"/>
    <w:uiPriority w:val="99"/>
    <w:qFormat/>
    <w:rsid w:val="00A165ED"/>
    <w:rPr>
      <w:rFonts w:cs="Times New Roman"/>
    </w:rPr>
  </w:style>
  <w:style w:type="character" w:customStyle="1" w:styleId="ft2049">
    <w:name w:val="ft2049"/>
    <w:basedOn w:val="a3"/>
    <w:uiPriority w:val="99"/>
    <w:qFormat/>
    <w:rsid w:val="00A165ED"/>
    <w:rPr>
      <w:rFonts w:cs="Times New Roman"/>
    </w:rPr>
  </w:style>
  <w:style w:type="character" w:customStyle="1" w:styleId="ft2096">
    <w:name w:val="ft2096"/>
    <w:basedOn w:val="a3"/>
    <w:uiPriority w:val="99"/>
    <w:qFormat/>
    <w:rsid w:val="00A165ED"/>
    <w:rPr>
      <w:rFonts w:cs="Times New Roman"/>
    </w:rPr>
  </w:style>
  <w:style w:type="character" w:customStyle="1" w:styleId="ft2144">
    <w:name w:val="ft2144"/>
    <w:basedOn w:val="a3"/>
    <w:uiPriority w:val="99"/>
    <w:qFormat/>
    <w:rsid w:val="00A165ED"/>
    <w:rPr>
      <w:rFonts w:cs="Times New Roman"/>
    </w:rPr>
  </w:style>
  <w:style w:type="character" w:customStyle="1" w:styleId="ft2234">
    <w:name w:val="ft2234"/>
    <w:basedOn w:val="a3"/>
    <w:uiPriority w:val="99"/>
    <w:qFormat/>
    <w:rsid w:val="00A165ED"/>
    <w:rPr>
      <w:rFonts w:cs="Times New Roman"/>
    </w:rPr>
  </w:style>
  <w:style w:type="character" w:customStyle="1" w:styleId="ft2289">
    <w:name w:val="ft2289"/>
    <w:basedOn w:val="a3"/>
    <w:uiPriority w:val="99"/>
    <w:qFormat/>
    <w:rsid w:val="00A165ED"/>
    <w:rPr>
      <w:rFonts w:cs="Times New Roman"/>
    </w:rPr>
  </w:style>
  <w:style w:type="character" w:customStyle="1" w:styleId="ft1884">
    <w:name w:val="ft1884"/>
    <w:basedOn w:val="a3"/>
    <w:uiPriority w:val="99"/>
    <w:qFormat/>
    <w:rsid w:val="00A165ED"/>
    <w:rPr>
      <w:rFonts w:cs="Times New Roman"/>
    </w:rPr>
  </w:style>
  <w:style w:type="character" w:customStyle="1" w:styleId="ft2343">
    <w:name w:val="ft2343"/>
    <w:basedOn w:val="a3"/>
    <w:uiPriority w:val="99"/>
    <w:qFormat/>
    <w:rsid w:val="00A165ED"/>
    <w:rPr>
      <w:rFonts w:cs="Times New Roman"/>
    </w:rPr>
  </w:style>
  <w:style w:type="character" w:customStyle="1" w:styleId="ft2392">
    <w:name w:val="ft2392"/>
    <w:basedOn w:val="a3"/>
    <w:uiPriority w:val="99"/>
    <w:qFormat/>
    <w:rsid w:val="00A165ED"/>
    <w:rPr>
      <w:rFonts w:cs="Times New Roman"/>
    </w:rPr>
  </w:style>
  <w:style w:type="character" w:customStyle="1" w:styleId="ft2439">
    <w:name w:val="ft2439"/>
    <w:basedOn w:val="a3"/>
    <w:uiPriority w:val="99"/>
    <w:qFormat/>
    <w:rsid w:val="00A165ED"/>
    <w:rPr>
      <w:rFonts w:cs="Times New Roman"/>
    </w:rPr>
  </w:style>
  <w:style w:type="character" w:customStyle="1" w:styleId="ft2489">
    <w:name w:val="ft2489"/>
    <w:basedOn w:val="a3"/>
    <w:uiPriority w:val="99"/>
    <w:qFormat/>
    <w:rsid w:val="00A165ED"/>
    <w:rPr>
      <w:rFonts w:cs="Times New Roman"/>
    </w:rPr>
  </w:style>
  <w:style w:type="character" w:customStyle="1" w:styleId="ft2500">
    <w:name w:val="ft2500"/>
    <w:basedOn w:val="a3"/>
    <w:uiPriority w:val="99"/>
    <w:qFormat/>
    <w:rsid w:val="00A165ED"/>
    <w:rPr>
      <w:rFonts w:cs="Times New Roman"/>
    </w:rPr>
  </w:style>
  <w:style w:type="character" w:customStyle="1" w:styleId="ft2555">
    <w:name w:val="ft2555"/>
    <w:basedOn w:val="a3"/>
    <w:uiPriority w:val="99"/>
    <w:qFormat/>
    <w:rsid w:val="00A165ED"/>
    <w:rPr>
      <w:rFonts w:cs="Times New Roman"/>
    </w:rPr>
  </w:style>
  <w:style w:type="character" w:customStyle="1" w:styleId="ft2562">
    <w:name w:val="ft2562"/>
    <w:basedOn w:val="a3"/>
    <w:uiPriority w:val="99"/>
    <w:qFormat/>
    <w:rsid w:val="00A165ED"/>
    <w:rPr>
      <w:rFonts w:cs="Times New Roman"/>
    </w:rPr>
  </w:style>
  <w:style w:type="character" w:customStyle="1" w:styleId="ft2569">
    <w:name w:val="ft2569"/>
    <w:basedOn w:val="a3"/>
    <w:uiPriority w:val="99"/>
    <w:qFormat/>
    <w:rsid w:val="00A165ED"/>
    <w:rPr>
      <w:rFonts w:cs="Times New Roman"/>
    </w:rPr>
  </w:style>
  <w:style w:type="character" w:customStyle="1" w:styleId="ft2572">
    <w:name w:val="ft2572"/>
    <w:basedOn w:val="a3"/>
    <w:uiPriority w:val="99"/>
    <w:qFormat/>
    <w:rsid w:val="00A165ED"/>
    <w:rPr>
      <w:rFonts w:cs="Times New Roman"/>
    </w:rPr>
  </w:style>
  <w:style w:type="character" w:customStyle="1" w:styleId="ft2581">
    <w:name w:val="ft2581"/>
    <w:basedOn w:val="a3"/>
    <w:uiPriority w:val="99"/>
    <w:qFormat/>
    <w:rsid w:val="00A165ED"/>
    <w:rPr>
      <w:rFonts w:cs="Times New Roman"/>
    </w:rPr>
  </w:style>
  <w:style w:type="character" w:customStyle="1" w:styleId="ft2590">
    <w:name w:val="ft2590"/>
    <w:basedOn w:val="a3"/>
    <w:uiPriority w:val="99"/>
    <w:qFormat/>
    <w:rsid w:val="00A165ED"/>
    <w:rPr>
      <w:rFonts w:cs="Times New Roman"/>
    </w:rPr>
  </w:style>
  <w:style w:type="character" w:customStyle="1" w:styleId="ft2624">
    <w:name w:val="ft2624"/>
    <w:basedOn w:val="a3"/>
    <w:uiPriority w:val="99"/>
    <w:qFormat/>
    <w:rsid w:val="00A165ED"/>
    <w:rPr>
      <w:rFonts w:cs="Times New Roman"/>
    </w:rPr>
  </w:style>
  <w:style w:type="character" w:customStyle="1" w:styleId="ft2669">
    <w:name w:val="ft2669"/>
    <w:basedOn w:val="a3"/>
    <w:uiPriority w:val="99"/>
    <w:qFormat/>
    <w:rsid w:val="00A165ED"/>
    <w:rPr>
      <w:rFonts w:cs="Times New Roman"/>
    </w:rPr>
  </w:style>
  <w:style w:type="character" w:customStyle="1" w:styleId="ft2679">
    <w:name w:val="ft2679"/>
    <w:basedOn w:val="a3"/>
    <w:uiPriority w:val="99"/>
    <w:qFormat/>
    <w:rsid w:val="00A165ED"/>
    <w:rPr>
      <w:rFonts w:cs="Times New Roman"/>
    </w:rPr>
  </w:style>
  <w:style w:type="character" w:customStyle="1" w:styleId="ft2716">
    <w:name w:val="ft2716"/>
    <w:basedOn w:val="a3"/>
    <w:uiPriority w:val="99"/>
    <w:qFormat/>
    <w:rsid w:val="00A165ED"/>
    <w:rPr>
      <w:rFonts w:cs="Times New Roman"/>
    </w:rPr>
  </w:style>
  <w:style w:type="character" w:customStyle="1" w:styleId="ft2726">
    <w:name w:val="ft2726"/>
    <w:basedOn w:val="a3"/>
    <w:uiPriority w:val="99"/>
    <w:qFormat/>
    <w:rsid w:val="00A165ED"/>
    <w:rPr>
      <w:rFonts w:cs="Times New Roman"/>
    </w:rPr>
  </w:style>
  <w:style w:type="character" w:customStyle="1" w:styleId="ft2773">
    <w:name w:val="ft2773"/>
    <w:basedOn w:val="a3"/>
    <w:uiPriority w:val="99"/>
    <w:qFormat/>
    <w:rsid w:val="00A165ED"/>
    <w:rPr>
      <w:rFonts w:cs="Times New Roman"/>
    </w:rPr>
  </w:style>
  <w:style w:type="character" w:customStyle="1" w:styleId="ft2782">
    <w:name w:val="ft2782"/>
    <w:basedOn w:val="a3"/>
    <w:uiPriority w:val="99"/>
    <w:qFormat/>
    <w:rsid w:val="00A165ED"/>
    <w:rPr>
      <w:rFonts w:cs="Times New Roman"/>
    </w:rPr>
  </w:style>
  <w:style w:type="character" w:customStyle="1" w:styleId="ft2828">
    <w:name w:val="ft2828"/>
    <w:basedOn w:val="a3"/>
    <w:uiPriority w:val="99"/>
    <w:qFormat/>
    <w:rsid w:val="00A165ED"/>
    <w:rPr>
      <w:rFonts w:cs="Times New Roman"/>
    </w:rPr>
  </w:style>
  <w:style w:type="character" w:customStyle="1" w:styleId="ft2877">
    <w:name w:val="ft2877"/>
    <w:basedOn w:val="a3"/>
    <w:uiPriority w:val="99"/>
    <w:qFormat/>
    <w:rsid w:val="00A165ED"/>
    <w:rPr>
      <w:rFonts w:cs="Times New Roman"/>
    </w:rPr>
  </w:style>
  <w:style w:type="character" w:customStyle="1" w:styleId="ft2921">
    <w:name w:val="ft2921"/>
    <w:basedOn w:val="a3"/>
    <w:uiPriority w:val="99"/>
    <w:qFormat/>
    <w:rsid w:val="00A165ED"/>
    <w:rPr>
      <w:rFonts w:cs="Times New Roman"/>
    </w:rPr>
  </w:style>
  <w:style w:type="character" w:customStyle="1" w:styleId="ft2927">
    <w:name w:val="ft2927"/>
    <w:basedOn w:val="a3"/>
    <w:uiPriority w:val="99"/>
    <w:qFormat/>
    <w:rsid w:val="00A165ED"/>
    <w:rPr>
      <w:rFonts w:cs="Times New Roman"/>
    </w:rPr>
  </w:style>
  <w:style w:type="character" w:customStyle="1" w:styleId="ft2935">
    <w:name w:val="ft2935"/>
    <w:basedOn w:val="a3"/>
    <w:uiPriority w:val="99"/>
    <w:qFormat/>
    <w:rsid w:val="00A165ED"/>
    <w:rPr>
      <w:rFonts w:cs="Times New Roman"/>
    </w:rPr>
  </w:style>
  <w:style w:type="character" w:customStyle="1" w:styleId="ft2943">
    <w:name w:val="ft2943"/>
    <w:basedOn w:val="a3"/>
    <w:uiPriority w:val="99"/>
    <w:qFormat/>
    <w:rsid w:val="00A165ED"/>
    <w:rPr>
      <w:rFonts w:cs="Times New Roman"/>
    </w:rPr>
  </w:style>
  <w:style w:type="character" w:customStyle="1" w:styleId="ft2952">
    <w:name w:val="ft2952"/>
    <w:basedOn w:val="a3"/>
    <w:uiPriority w:val="99"/>
    <w:qFormat/>
    <w:rsid w:val="00A165ED"/>
    <w:rPr>
      <w:rFonts w:cs="Times New Roman"/>
    </w:rPr>
  </w:style>
  <w:style w:type="character" w:customStyle="1" w:styleId="ft2954">
    <w:name w:val="ft2954"/>
    <w:basedOn w:val="a3"/>
    <w:uiPriority w:val="99"/>
    <w:qFormat/>
    <w:rsid w:val="00A165ED"/>
    <w:rPr>
      <w:rFonts w:cs="Times New Roman"/>
    </w:rPr>
  </w:style>
  <w:style w:type="character" w:customStyle="1" w:styleId="ft2955">
    <w:name w:val="ft2955"/>
    <w:basedOn w:val="a3"/>
    <w:uiPriority w:val="99"/>
    <w:qFormat/>
    <w:rsid w:val="00A165ED"/>
    <w:rPr>
      <w:rFonts w:cs="Times New Roman"/>
    </w:rPr>
  </w:style>
  <w:style w:type="character" w:customStyle="1" w:styleId="ft2962">
    <w:name w:val="ft2962"/>
    <w:basedOn w:val="a3"/>
    <w:uiPriority w:val="99"/>
    <w:qFormat/>
    <w:rsid w:val="00A165ED"/>
    <w:rPr>
      <w:rFonts w:cs="Times New Roman"/>
    </w:rPr>
  </w:style>
  <w:style w:type="character" w:customStyle="1" w:styleId="ft2968">
    <w:name w:val="ft2968"/>
    <w:basedOn w:val="a3"/>
    <w:uiPriority w:val="99"/>
    <w:qFormat/>
    <w:rsid w:val="00A165ED"/>
    <w:rPr>
      <w:rFonts w:cs="Times New Roman"/>
    </w:rPr>
  </w:style>
  <w:style w:type="character" w:customStyle="1" w:styleId="ft2973">
    <w:name w:val="ft2973"/>
    <w:basedOn w:val="a3"/>
    <w:uiPriority w:val="99"/>
    <w:qFormat/>
    <w:rsid w:val="00A165ED"/>
    <w:rPr>
      <w:rFonts w:cs="Times New Roman"/>
    </w:rPr>
  </w:style>
  <w:style w:type="character" w:customStyle="1" w:styleId="ft2974">
    <w:name w:val="ft2974"/>
    <w:basedOn w:val="a3"/>
    <w:uiPriority w:val="99"/>
    <w:qFormat/>
    <w:rsid w:val="00A165ED"/>
    <w:rPr>
      <w:rFonts w:cs="Times New Roman"/>
    </w:rPr>
  </w:style>
  <w:style w:type="character" w:customStyle="1" w:styleId="ft2976">
    <w:name w:val="ft2976"/>
    <w:basedOn w:val="a3"/>
    <w:uiPriority w:val="99"/>
    <w:qFormat/>
    <w:rsid w:val="00A165ED"/>
    <w:rPr>
      <w:rFonts w:cs="Times New Roman"/>
    </w:rPr>
  </w:style>
  <w:style w:type="character" w:customStyle="1" w:styleId="ft2985">
    <w:name w:val="ft2985"/>
    <w:basedOn w:val="a3"/>
    <w:uiPriority w:val="99"/>
    <w:qFormat/>
    <w:rsid w:val="00A165ED"/>
    <w:rPr>
      <w:rFonts w:cs="Times New Roman"/>
    </w:rPr>
  </w:style>
  <w:style w:type="character" w:customStyle="1" w:styleId="ft3002">
    <w:name w:val="ft3002"/>
    <w:basedOn w:val="a3"/>
    <w:uiPriority w:val="99"/>
    <w:qFormat/>
    <w:rsid w:val="00A165ED"/>
    <w:rPr>
      <w:rFonts w:cs="Times New Roman"/>
    </w:rPr>
  </w:style>
  <w:style w:type="character" w:customStyle="1" w:styleId="ft3037">
    <w:name w:val="ft3037"/>
    <w:basedOn w:val="a3"/>
    <w:uiPriority w:val="99"/>
    <w:qFormat/>
    <w:rsid w:val="00A165ED"/>
    <w:rPr>
      <w:rFonts w:cs="Times New Roman"/>
    </w:rPr>
  </w:style>
  <w:style w:type="character" w:customStyle="1" w:styleId="ft3084">
    <w:name w:val="ft3084"/>
    <w:basedOn w:val="a3"/>
    <w:uiPriority w:val="99"/>
    <w:qFormat/>
    <w:rsid w:val="00A165ED"/>
    <w:rPr>
      <w:rFonts w:cs="Times New Roman"/>
    </w:rPr>
  </w:style>
  <w:style w:type="character" w:customStyle="1" w:styleId="ft3127">
    <w:name w:val="ft3127"/>
    <w:basedOn w:val="a3"/>
    <w:uiPriority w:val="99"/>
    <w:qFormat/>
    <w:rsid w:val="00A165ED"/>
    <w:rPr>
      <w:rFonts w:cs="Times New Roman"/>
    </w:rPr>
  </w:style>
  <w:style w:type="character" w:customStyle="1" w:styleId="ft3156">
    <w:name w:val="ft3156"/>
    <w:basedOn w:val="a3"/>
    <w:uiPriority w:val="99"/>
    <w:qFormat/>
    <w:rsid w:val="00A165ED"/>
    <w:rPr>
      <w:rFonts w:cs="Times New Roman"/>
    </w:rPr>
  </w:style>
  <w:style w:type="character" w:customStyle="1" w:styleId="ft3206">
    <w:name w:val="ft3206"/>
    <w:basedOn w:val="a3"/>
    <w:uiPriority w:val="99"/>
    <w:qFormat/>
    <w:rsid w:val="00A165ED"/>
    <w:rPr>
      <w:rFonts w:cs="Times New Roman"/>
    </w:rPr>
  </w:style>
  <w:style w:type="character" w:customStyle="1" w:styleId="ft3264">
    <w:name w:val="ft3264"/>
    <w:basedOn w:val="a3"/>
    <w:uiPriority w:val="99"/>
    <w:qFormat/>
    <w:rsid w:val="00A165ED"/>
    <w:rPr>
      <w:rFonts w:cs="Times New Roman"/>
    </w:rPr>
  </w:style>
  <w:style w:type="character" w:customStyle="1" w:styleId="ft3315">
    <w:name w:val="ft3315"/>
    <w:basedOn w:val="a3"/>
    <w:uiPriority w:val="99"/>
    <w:qFormat/>
    <w:rsid w:val="00A165ED"/>
    <w:rPr>
      <w:rFonts w:cs="Times New Roman"/>
    </w:rPr>
  </w:style>
  <w:style w:type="character" w:customStyle="1" w:styleId="ft3373">
    <w:name w:val="ft3373"/>
    <w:basedOn w:val="a3"/>
    <w:uiPriority w:val="99"/>
    <w:qFormat/>
    <w:rsid w:val="00A165ED"/>
    <w:rPr>
      <w:rFonts w:cs="Times New Roman"/>
    </w:rPr>
  </w:style>
  <w:style w:type="character" w:customStyle="1" w:styleId="ft3432">
    <w:name w:val="ft3432"/>
    <w:basedOn w:val="a3"/>
    <w:uiPriority w:val="99"/>
    <w:qFormat/>
    <w:rsid w:val="00A165ED"/>
    <w:rPr>
      <w:rFonts w:cs="Times New Roman"/>
    </w:rPr>
  </w:style>
  <w:style w:type="character" w:customStyle="1" w:styleId="ft3489">
    <w:name w:val="ft3489"/>
    <w:basedOn w:val="a3"/>
    <w:uiPriority w:val="99"/>
    <w:qFormat/>
    <w:rsid w:val="00A165ED"/>
    <w:rPr>
      <w:rFonts w:cs="Times New Roman"/>
    </w:rPr>
  </w:style>
  <w:style w:type="character" w:customStyle="1" w:styleId="ft3546">
    <w:name w:val="ft3546"/>
    <w:basedOn w:val="a3"/>
    <w:uiPriority w:val="99"/>
    <w:qFormat/>
    <w:rsid w:val="00A165ED"/>
    <w:rPr>
      <w:rFonts w:cs="Times New Roman"/>
    </w:rPr>
  </w:style>
  <w:style w:type="character" w:customStyle="1" w:styleId="ft3608">
    <w:name w:val="ft3608"/>
    <w:basedOn w:val="a3"/>
    <w:uiPriority w:val="99"/>
    <w:qFormat/>
    <w:rsid w:val="00A165ED"/>
    <w:rPr>
      <w:rFonts w:cs="Times New Roman"/>
    </w:rPr>
  </w:style>
  <w:style w:type="character" w:customStyle="1" w:styleId="ft3651">
    <w:name w:val="ft3651"/>
    <w:basedOn w:val="a3"/>
    <w:uiPriority w:val="99"/>
    <w:qFormat/>
    <w:rsid w:val="00A165ED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A165ED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A165ED"/>
    <w:rPr>
      <w:rFonts w:cs="Times New Roman"/>
    </w:rPr>
  </w:style>
  <w:style w:type="character" w:customStyle="1" w:styleId="1142">
    <w:name w:val="Знак Знак114"/>
    <w:uiPriority w:val="99"/>
    <w:locked/>
    <w:rsid w:val="00A165ED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A165E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A165ED"/>
  </w:style>
  <w:style w:type="character" w:customStyle="1" w:styleId="ft9274">
    <w:name w:val="ft9274"/>
    <w:uiPriority w:val="99"/>
    <w:qFormat/>
    <w:rsid w:val="00A165ED"/>
  </w:style>
  <w:style w:type="character" w:customStyle="1" w:styleId="ft9282">
    <w:name w:val="ft9282"/>
    <w:uiPriority w:val="99"/>
    <w:qFormat/>
    <w:rsid w:val="00A165ED"/>
  </w:style>
  <w:style w:type="character" w:customStyle="1" w:styleId="ft9284">
    <w:name w:val="ft9284"/>
    <w:uiPriority w:val="99"/>
    <w:qFormat/>
    <w:rsid w:val="00A165ED"/>
  </w:style>
  <w:style w:type="character" w:customStyle="1" w:styleId="ft9287">
    <w:name w:val="ft9287"/>
    <w:uiPriority w:val="99"/>
    <w:qFormat/>
    <w:rsid w:val="00A165ED"/>
  </w:style>
  <w:style w:type="character" w:customStyle="1" w:styleId="ft9293">
    <w:name w:val="ft9293"/>
    <w:uiPriority w:val="99"/>
    <w:qFormat/>
    <w:rsid w:val="00A165ED"/>
  </w:style>
  <w:style w:type="character" w:customStyle="1" w:styleId="ft9299">
    <w:name w:val="ft9299"/>
    <w:uiPriority w:val="99"/>
    <w:qFormat/>
    <w:rsid w:val="00A165ED"/>
  </w:style>
  <w:style w:type="character" w:customStyle="1" w:styleId="ft9306">
    <w:name w:val="ft9306"/>
    <w:uiPriority w:val="99"/>
    <w:qFormat/>
    <w:rsid w:val="00A165ED"/>
  </w:style>
  <w:style w:type="character" w:customStyle="1" w:styleId="ft8849">
    <w:name w:val="ft8849"/>
    <w:uiPriority w:val="99"/>
    <w:qFormat/>
    <w:rsid w:val="00A165ED"/>
  </w:style>
  <w:style w:type="character" w:customStyle="1" w:styleId="ft9312">
    <w:name w:val="ft9312"/>
    <w:uiPriority w:val="99"/>
    <w:qFormat/>
    <w:rsid w:val="00A165ED"/>
  </w:style>
  <w:style w:type="character" w:customStyle="1" w:styleId="ft9316">
    <w:name w:val="ft9316"/>
    <w:uiPriority w:val="99"/>
    <w:qFormat/>
    <w:rsid w:val="00A165ED"/>
  </w:style>
  <w:style w:type="character" w:customStyle="1" w:styleId="ft9324">
    <w:name w:val="ft9324"/>
    <w:uiPriority w:val="99"/>
    <w:qFormat/>
    <w:rsid w:val="00A165ED"/>
  </w:style>
  <w:style w:type="character" w:customStyle="1" w:styleId="ft9330">
    <w:name w:val="ft9330"/>
    <w:uiPriority w:val="99"/>
    <w:qFormat/>
    <w:rsid w:val="00A165ED"/>
  </w:style>
  <w:style w:type="character" w:customStyle="1" w:styleId="18100">
    <w:name w:val="Знак Знак1810"/>
    <w:uiPriority w:val="99"/>
    <w:rsid w:val="00A165ED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A165ED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A165ED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A165ED"/>
    <w:rPr>
      <w:rFonts w:ascii="Wingdings" w:hAnsi="Wingdings"/>
    </w:rPr>
  </w:style>
  <w:style w:type="character" w:customStyle="1" w:styleId="WW8Num39z0">
    <w:name w:val="WW8Num39z0"/>
    <w:uiPriority w:val="99"/>
    <w:qFormat/>
    <w:rsid w:val="00A165ED"/>
    <w:rPr>
      <w:rFonts w:ascii="Wingdings" w:hAnsi="Wingdings"/>
    </w:rPr>
  </w:style>
  <w:style w:type="character" w:customStyle="1" w:styleId="WW8Num42z0">
    <w:name w:val="WW8Num42z0"/>
    <w:uiPriority w:val="99"/>
    <w:qFormat/>
    <w:rsid w:val="00A165ED"/>
    <w:rPr>
      <w:rFonts w:ascii="Wingdings" w:hAnsi="Wingdings"/>
    </w:rPr>
  </w:style>
  <w:style w:type="character" w:customStyle="1" w:styleId="WW8Num44z0">
    <w:name w:val="WW8Num44z0"/>
    <w:uiPriority w:val="99"/>
    <w:qFormat/>
    <w:rsid w:val="00A165ED"/>
    <w:rPr>
      <w:rFonts w:ascii="Wingdings" w:hAnsi="Wingdings"/>
    </w:rPr>
  </w:style>
  <w:style w:type="character" w:customStyle="1" w:styleId="WW8Num44z1">
    <w:name w:val="WW8Num44z1"/>
    <w:uiPriority w:val="99"/>
    <w:qFormat/>
    <w:rsid w:val="00A165ED"/>
    <w:rPr>
      <w:rFonts w:ascii="Courier New" w:hAnsi="Courier New"/>
    </w:rPr>
  </w:style>
  <w:style w:type="character" w:customStyle="1" w:styleId="WW8Num44z3">
    <w:name w:val="WW8Num44z3"/>
    <w:uiPriority w:val="99"/>
    <w:qFormat/>
    <w:rsid w:val="00A165ED"/>
    <w:rPr>
      <w:rFonts w:ascii="Symbol" w:hAnsi="Symbol"/>
    </w:rPr>
  </w:style>
  <w:style w:type="character" w:customStyle="1" w:styleId="WW8Num47z0">
    <w:name w:val="WW8Num47z0"/>
    <w:uiPriority w:val="99"/>
    <w:qFormat/>
    <w:rsid w:val="00A165ED"/>
    <w:rPr>
      <w:rFonts w:ascii="Wingdings" w:hAnsi="Wingdings"/>
    </w:rPr>
  </w:style>
  <w:style w:type="character" w:customStyle="1" w:styleId="WW8Num47z1">
    <w:name w:val="WW8Num47z1"/>
    <w:uiPriority w:val="99"/>
    <w:qFormat/>
    <w:rsid w:val="00A165ED"/>
    <w:rPr>
      <w:rFonts w:ascii="Courier New" w:hAnsi="Courier New"/>
    </w:rPr>
  </w:style>
  <w:style w:type="character" w:customStyle="1" w:styleId="WW8Num47z3">
    <w:name w:val="WW8Num47z3"/>
    <w:uiPriority w:val="99"/>
    <w:qFormat/>
    <w:rsid w:val="00A165ED"/>
    <w:rPr>
      <w:rFonts w:ascii="Symbol" w:hAnsi="Symbol"/>
    </w:rPr>
  </w:style>
  <w:style w:type="character" w:customStyle="1" w:styleId="WW8Num50z0">
    <w:name w:val="WW8Num50z0"/>
    <w:uiPriority w:val="99"/>
    <w:qFormat/>
    <w:rsid w:val="00A165ED"/>
    <w:rPr>
      <w:rFonts w:ascii="Wingdings" w:hAnsi="Wingdings"/>
    </w:rPr>
  </w:style>
  <w:style w:type="character" w:customStyle="1" w:styleId="WW8Num51z0">
    <w:name w:val="WW8Num51z0"/>
    <w:uiPriority w:val="99"/>
    <w:qFormat/>
    <w:rsid w:val="00A165ED"/>
    <w:rPr>
      <w:rFonts w:ascii="Wingdings" w:hAnsi="Wingdings"/>
    </w:rPr>
  </w:style>
  <w:style w:type="character" w:customStyle="1" w:styleId="WW8Num52z0">
    <w:name w:val="WW8Num52z0"/>
    <w:uiPriority w:val="99"/>
    <w:qFormat/>
    <w:rsid w:val="00A165ED"/>
    <w:rPr>
      <w:rFonts w:ascii="Symbol" w:hAnsi="Symbol"/>
    </w:rPr>
  </w:style>
  <w:style w:type="character" w:customStyle="1" w:styleId="WW8Num53z0">
    <w:name w:val="WW8Num53z0"/>
    <w:uiPriority w:val="99"/>
    <w:qFormat/>
    <w:rsid w:val="00A165ED"/>
    <w:rPr>
      <w:rFonts w:ascii="Wingdings" w:hAnsi="Wingdings"/>
    </w:rPr>
  </w:style>
  <w:style w:type="character" w:customStyle="1" w:styleId="WW8Num53z1">
    <w:name w:val="WW8Num53z1"/>
    <w:uiPriority w:val="99"/>
    <w:qFormat/>
    <w:rsid w:val="00A165ED"/>
    <w:rPr>
      <w:rFonts w:ascii="Courier New" w:hAnsi="Courier New"/>
    </w:rPr>
  </w:style>
  <w:style w:type="character" w:customStyle="1" w:styleId="WW8Num53z3">
    <w:name w:val="WW8Num53z3"/>
    <w:uiPriority w:val="99"/>
    <w:qFormat/>
    <w:rsid w:val="00A165ED"/>
    <w:rPr>
      <w:rFonts w:ascii="Symbol" w:hAnsi="Symbol"/>
    </w:rPr>
  </w:style>
  <w:style w:type="character" w:customStyle="1" w:styleId="WW8Num55z0">
    <w:name w:val="WW8Num55z0"/>
    <w:uiPriority w:val="99"/>
    <w:qFormat/>
    <w:rsid w:val="00A165ED"/>
    <w:rPr>
      <w:rFonts w:ascii="Symbol" w:hAnsi="Symbol"/>
    </w:rPr>
  </w:style>
  <w:style w:type="character" w:customStyle="1" w:styleId="WW8Num56z0">
    <w:name w:val="WW8Num56z0"/>
    <w:uiPriority w:val="99"/>
    <w:qFormat/>
    <w:rsid w:val="00A165ED"/>
    <w:rPr>
      <w:rFonts w:ascii="Symbol" w:hAnsi="Symbol"/>
    </w:rPr>
  </w:style>
  <w:style w:type="character" w:customStyle="1" w:styleId="WW8Num59z0">
    <w:name w:val="WW8Num59z0"/>
    <w:uiPriority w:val="99"/>
    <w:qFormat/>
    <w:rsid w:val="00A165ED"/>
    <w:rPr>
      <w:rFonts w:ascii="Symbol" w:hAnsi="Symbol"/>
    </w:rPr>
  </w:style>
  <w:style w:type="character" w:customStyle="1" w:styleId="WW8Num63z0">
    <w:name w:val="WW8Num63z0"/>
    <w:uiPriority w:val="99"/>
    <w:qFormat/>
    <w:rsid w:val="00A165ED"/>
    <w:rPr>
      <w:rFonts w:ascii="Symbol" w:hAnsi="Symbol"/>
    </w:rPr>
  </w:style>
  <w:style w:type="character" w:customStyle="1" w:styleId="WW8Num66z0">
    <w:name w:val="WW8Num66z0"/>
    <w:uiPriority w:val="99"/>
    <w:qFormat/>
    <w:rsid w:val="00A165ED"/>
    <w:rPr>
      <w:rFonts w:ascii="Symbol" w:hAnsi="Symbol"/>
    </w:rPr>
  </w:style>
  <w:style w:type="character" w:customStyle="1" w:styleId="WW8Num69z1">
    <w:name w:val="WW8Num69z1"/>
    <w:uiPriority w:val="99"/>
    <w:qFormat/>
    <w:rsid w:val="00A165ED"/>
    <w:rPr>
      <w:rFonts w:ascii="Wingdings" w:hAnsi="Wingdings"/>
    </w:rPr>
  </w:style>
  <w:style w:type="character" w:customStyle="1" w:styleId="WW8Num72z0">
    <w:name w:val="WW8Num72z0"/>
    <w:uiPriority w:val="99"/>
    <w:qFormat/>
    <w:rsid w:val="00A165ED"/>
    <w:rPr>
      <w:rFonts w:ascii="Symbol" w:hAnsi="Symbol"/>
    </w:rPr>
  </w:style>
  <w:style w:type="character" w:customStyle="1" w:styleId="WW8Num72z1">
    <w:name w:val="WW8Num72z1"/>
    <w:uiPriority w:val="99"/>
    <w:qFormat/>
    <w:rsid w:val="00A165ED"/>
    <w:rPr>
      <w:rFonts w:ascii="Courier New" w:hAnsi="Courier New"/>
    </w:rPr>
  </w:style>
  <w:style w:type="character" w:customStyle="1" w:styleId="WW8Num72z2">
    <w:name w:val="WW8Num72z2"/>
    <w:uiPriority w:val="99"/>
    <w:qFormat/>
    <w:rsid w:val="00A165ED"/>
    <w:rPr>
      <w:rFonts w:ascii="Wingdings" w:hAnsi="Wingdings"/>
    </w:rPr>
  </w:style>
  <w:style w:type="character" w:customStyle="1" w:styleId="WW8Num74z0">
    <w:name w:val="WW8Num74z0"/>
    <w:uiPriority w:val="99"/>
    <w:qFormat/>
    <w:rsid w:val="00A165ED"/>
    <w:rPr>
      <w:rFonts w:ascii="Symbol" w:hAnsi="Symbol"/>
    </w:rPr>
  </w:style>
  <w:style w:type="character" w:customStyle="1" w:styleId="WW8Num75z0">
    <w:name w:val="WW8Num75z0"/>
    <w:uiPriority w:val="99"/>
    <w:qFormat/>
    <w:rsid w:val="00A165ED"/>
    <w:rPr>
      <w:rFonts w:ascii="Wingdings" w:hAnsi="Wingdings"/>
    </w:rPr>
  </w:style>
  <w:style w:type="character" w:customStyle="1" w:styleId="WW8Num75z1">
    <w:name w:val="WW8Num75z1"/>
    <w:uiPriority w:val="99"/>
    <w:qFormat/>
    <w:rsid w:val="00A165ED"/>
    <w:rPr>
      <w:rFonts w:ascii="Courier New" w:hAnsi="Courier New"/>
    </w:rPr>
  </w:style>
  <w:style w:type="character" w:customStyle="1" w:styleId="WW8Num75z3">
    <w:name w:val="WW8Num75z3"/>
    <w:uiPriority w:val="99"/>
    <w:qFormat/>
    <w:rsid w:val="00A165ED"/>
    <w:rPr>
      <w:rFonts w:ascii="Symbol" w:hAnsi="Symbol"/>
    </w:rPr>
  </w:style>
  <w:style w:type="character" w:customStyle="1" w:styleId="WW8Num77z0">
    <w:name w:val="WW8Num77z0"/>
    <w:uiPriority w:val="99"/>
    <w:qFormat/>
    <w:rsid w:val="00A165ED"/>
    <w:rPr>
      <w:rFonts w:ascii="Symbol" w:hAnsi="Symbol"/>
    </w:rPr>
  </w:style>
  <w:style w:type="character" w:customStyle="1" w:styleId="WW8Num78z0">
    <w:name w:val="WW8Num78z0"/>
    <w:uiPriority w:val="99"/>
    <w:qFormat/>
    <w:rsid w:val="00A165ED"/>
    <w:rPr>
      <w:rFonts w:ascii="Wingdings" w:hAnsi="Wingdings"/>
    </w:rPr>
  </w:style>
  <w:style w:type="character" w:customStyle="1" w:styleId="WW8Num78z1">
    <w:name w:val="WW8Num78z1"/>
    <w:uiPriority w:val="99"/>
    <w:qFormat/>
    <w:rsid w:val="00A165ED"/>
    <w:rPr>
      <w:rFonts w:ascii="Courier New" w:hAnsi="Courier New"/>
    </w:rPr>
  </w:style>
  <w:style w:type="character" w:customStyle="1" w:styleId="WW8Num78z3">
    <w:name w:val="WW8Num78z3"/>
    <w:uiPriority w:val="99"/>
    <w:qFormat/>
    <w:rsid w:val="00A165ED"/>
    <w:rPr>
      <w:rFonts w:ascii="Symbol" w:hAnsi="Symbol"/>
    </w:rPr>
  </w:style>
  <w:style w:type="character" w:customStyle="1" w:styleId="WW8Num79z0">
    <w:name w:val="WW8Num79z0"/>
    <w:uiPriority w:val="99"/>
    <w:qFormat/>
    <w:rsid w:val="00A165ED"/>
    <w:rPr>
      <w:rFonts w:ascii="Symbol" w:hAnsi="Symbol"/>
    </w:rPr>
  </w:style>
  <w:style w:type="character" w:customStyle="1" w:styleId="WW8Num86z0">
    <w:name w:val="WW8Num86z0"/>
    <w:uiPriority w:val="99"/>
    <w:qFormat/>
    <w:rsid w:val="00A165ED"/>
    <w:rPr>
      <w:rFonts w:ascii="Wingdings" w:hAnsi="Wingdings"/>
    </w:rPr>
  </w:style>
  <w:style w:type="character" w:customStyle="1" w:styleId="WW8Num86z1">
    <w:name w:val="WW8Num86z1"/>
    <w:uiPriority w:val="99"/>
    <w:qFormat/>
    <w:rsid w:val="00A165ED"/>
    <w:rPr>
      <w:rFonts w:ascii="Courier New" w:hAnsi="Courier New"/>
    </w:rPr>
  </w:style>
  <w:style w:type="character" w:customStyle="1" w:styleId="WW8Num86z3">
    <w:name w:val="WW8Num86z3"/>
    <w:uiPriority w:val="99"/>
    <w:qFormat/>
    <w:rsid w:val="00A165ED"/>
    <w:rPr>
      <w:rFonts w:ascii="Symbol" w:hAnsi="Symbol"/>
    </w:rPr>
  </w:style>
  <w:style w:type="character" w:customStyle="1" w:styleId="WW8Num87z0">
    <w:name w:val="WW8Num87z0"/>
    <w:uiPriority w:val="99"/>
    <w:qFormat/>
    <w:rsid w:val="00A165ED"/>
    <w:rPr>
      <w:rFonts w:ascii="Symbol" w:hAnsi="Symbol"/>
    </w:rPr>
  </w:style>
  <w:style w:type="character" w:customStyle="1" w:styleId="WW8Num89z0">
    <w:name w:val="WW8Num89z0"/>
    <w:uiPriority w:val="99"/>
    <w:qFormat/>
    <w:rsid w:val="00A165ED"/>
    <w:rPr>
      <w:rFonts w:ascii="Symbol" w:hAnsi="Symbol"/>
    </w:rPr>
  </w:style>
  <w:style w:type="character" w:customStyle="1" w:styleId="WW8Num90z0">
    <w:name w:val="WW8Num90z0"/>
    <w:uiPriority w:val="99"/>
    <w:qFormat/>
    <w:rsid w:val="00A165ED"/>
    <w:rPr>
      <w:rFonts w:ascii="Symbol" w:hAnsi="Symbol"/>
    </w:rPr>
  </w:style>
  <w:style w:type="character" w:customStyle="1" w:styleId="WW8Num92z0">
    <w:name w:val="WW8Num92z0"/>
    <w:uiPriority w:val="99"/>
    <w:qFormat/>
    <w:rsid w:val="00A165ED"/>
    <w:rPr>
      <w:rFonts w:ascii="Symbol" w:hAnsi="Symbol"/>
    </w:rPr>
  </w:style>
  <w:style w:type="character" w:customStyle="1" w:styleId="WW8Num93z0">
    <w:name w:val="WW8Num93z0"/>
    <w:uiPriority w:val="99"/>
    <w:qFormat/>
    <w:rsid w:val="00A165ED"/>
    <w:rPr>
      <w:rFonts w:ascii="Wingdings" w:hAnsi="Wingdings"/>
    </w:rPr>
  </w:style>
  <w:style w:type="character" w:customStyle="1" w:styleId="WW8Num93z1">
    <w:name w:val="WW8Num93z1"/>
    <w:uiPriority w:val="99"/>
    <w:qFormat/>
    <w:rsid w:val="00A165ED"/>
    <w:rPr>
      <w:rFonts w:ascii="Courier New" w:hAnsi="Courier New"/>
    </w:rPr>
  </w:style>
  <w:style w:type="character" w:customStyle="1" w:styleId="WW8Num93z3">
    <w:name w:val="WW8Num93z3"/>
    <w:uiPriority w:val="99"/>
    <w:qFormat/>
    <w:rsid w:val="00A165ED"/>
    <w:rPr>
      <w:rFonts w:ascii="Symbol" w:hAnsi="Symbol"/>
    </w:rPr>
  </w:style>
  <w:style w:type="character" w:customStyle="1" w:styleId="WW8Num94z0">
    <w:name w:val="WW8Num94z0"/>
    <w:uiPriority w:val="99"/>
    <w:qFormat/>
    <w:rsid w:val="00A165ED"/>
    <w:rPr>
      <w:rFonts w:ascii="Symbol" w:hAnsi="Symbol"/>
    </w:rPr>
  </w:style>
  <w:style w:type="character" w:customStyle="1" w:styleId="WW8Num97z0">
    <w:name w:val="WW8Num97z0"/>
    <w:uiPriority w:val="99"/>
    <w:qFormat/>
    <w:rsid w:val="00A165ED"/>
    <w:rPr>
      <w:rFonts w:ascii="Symbol" w:hAnsi="Symbol"/>
    </w:rPr>
  </w:style>
  <w:style w:type="character" w:customStyle="1" w:styleId="WW8Num99z0">
    <w:name w:val="WW8Num99z0"/>
    <w:uiPriority w:val="99"/>
    <w:qFormat/>
    <w:rsid w:val="00A165ED"/>
    <w:rPr>
      <w:rFonts w:ascii="Symbol" w:hAnsi="Symbol"/>
    </w:rPr>
  </w:style>
  <w:style w:type="character" w:customStyle="1" w:styleId="WW8Num101z0">
    <w:name w:val="WW8Num101z0"/>
    <w:uiPriority w:val="99"/>
    <w:qFormat/>
    <w:rsid w:val="00A165ED"/>
    <w:rPr>
      <w:rFonts w:ascii="Symbol" w:hAnsi="Symbol"/>
    </w:rPr>
  </w:style>
  <w:style w:type="character" w:customStyle="1" w:styleId="WW8Num104z0">
    <w:name w:val="WW8Num104z0"/>
    <w:uiPriority w:val="99"/>
    <w:qFormat/>
    <w:rsid w:val="00A165ED"/>
    <w:rPr>
      <w:rFonts w:ascii="Symbol" w:hAnsi="Symbol"/>
    </w:rPr>
  </w:style>
  <w:style w:type="character" w:customStyle="1" w:styleId="WW8Num107z0">
    <w:name w:val="WW8Num107z0"/>
    <w:uiPriority w:val="99"/>
    <w:qFormat/>
    <w:rsid w:val="00A165ED"/>
    <w:rPr>
      <w:rFonts w:ascii="Symbol" w:hAnsi="Symbol"/>
    </w:rPr>
  </w:style>
  <w:style w:type="character" w:customStyle="1" w:styleId="WW8Num109z0">
    <w:name w:val="WW8Num109z0"/>
    <w:uiPriority w:val="99"/>
    <w:qFormat/>
    <w:rsid w:val="00A165ED"/>
    <w:rPr>
      <w:rFonts w:ascii="Symbol" w:hAnsi="Symbol"/>
    </w:rPr>
  </w:style>
  <w:style w:type="character" w:customStyle="1" w:styleId="WW8Num112z1">
    <w:name w:val="WW8Num112z1"/>
    <w:uiPriority w:val="99"/>
    <w:qFormat/>
    <w:rsid w:val="00A165ED"/>
    <w:rPr>
      <w:color w:val="000000"/>
    </w:rPr>
  </w:style>
  <w:style w:type="character" w:customStyle="1" w:styleId="WW8Num114z0">
    <w:name w:val="WW8Num114z0"/>
    <w:uiPriority w:val="99"/>
    <w:qFormat/>
    <w:rsid w:val="00A165ED"/>
    <w:rPr>
      <w:rFonts w:ascii="Symbol" w:hAnsi="Symbol"/>
    </w:rPr>
  </w:style>
  <w:style w:type="character" w:customStyle="1" w:styleId="WW8Num117z0">
    <w:name w:val="WW8Num117z0"/>
    <w:uiPriority w:val="99"/>
    <w:qFormat/>
    <w:rsid w:val="00A165ED"/>
    <w:rPr>
      <w:rFonts w:ascii="Symbol" w:hAnsi="Symbol"/>
    </w:rPr>
  </w:style>
  <w:style w:type="character" w:customStyle="1" w:styleId="WW8Num118z0">
    <w:name w:val="WW8Num118z0"/>
    <w:uiPriority w:val="99"/>
    <w:qFormat/>
    <w:rsid w:val="00A165ED"/>
    <w:rPr>
      <w:rFonts w:ascii="Wingdings" w:hAnsi="Wingdings"/>
    </w:rPr>
  </w:style>
  <w:style w:type="character" w:customStyle="1" w:styleId="WW8Num118z1">
    <w:name w:val="WW8Num118z1"/>
    <w:uiPriority w:val="99"/>
    <w:qFormat/>
    <w:rsid w:val="00A165ED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A165ED"/>
    <w:rPr>
      <w:rFonts w:ascii="Symbol" w:hAnsi="Symbol"/>
    </w:rPr>
  </w:style>
  <w:style w:type="character" w:customStyle="1" w:styleId="WW8Num120z0">
    <w:name w:val="WW8Num120z0"/>
    <w:uiPriority w:val="99"/>
    <w:qFormat/>
    <w:rsid w:val="00A165ED"/>
    <w:rPr>
      <w:rFonts w:ascii="Symbol" w:hAnsi="Symbol"/>
    </w:rPr>
  </w:style>
  <w:style w:type="character" w:customStyle="1" w:styleId="WW8Num121z0">
    <w:name w:val="WW8Num121z0"/>
    <w:uiPriority w:val="99"/>
    <w:qFormat/>
    <w:rsid w:val="00A165ED"/>
    <w:rPr>
      <w:rFonts w:ascii="Symbol" w:hAnsi="Symbol"/>
    </w:rPr>
  </w:style>
  <w:style w:type="character" w:customStyle="1" w:styleId="WW8Num124z0">
    <w:name w:val="WW8Num124z0"/>
    <w:uiPriority w:val="99"/>
    <w:qFormat/>
    <w:rsid w:val="00A165ED"/>
    <w:rPr>
      <w:rFonts w:ascii="Symbol" w:hAnsi="Symbol"/>
    </w:rPr>
  </w:style>
  <w:style w:type="character" w:customStyle="1" w:styleId="WW8Num125z0">
    <w:name w:val="WW8Num125z0"/>
    <w:uiPriority w:val="99"/>
    <w:qFormat/>
    <w:rsid w:val="00A165ED"/>
    <w:rPr>
      <w:rFonts w:ascii="Wingdings" w:hAnsi="Wingdings"/>
    </w:rPr>
  </w:style>
  <w:style w:type="character" w:customStyle="1" w:styleId="WW8Num125z1">
    <w:name w:val="WW8Num125z1"/>
    <w:uiPriority w:val="99"/>
    <w:qFormat/>
    <w:rsid w:val="00A165ED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A165ED"/>
    <w:rPr>
      <w:rFonts w:ascii="Symbol" w:hAnsi="Symbol"/>
    </w:rPr>
  </w:style>
  <w:style w:type="character" w:customStyle="1" w:styleId="WW8Num126z0">
    <w:name w:val="WW8Num126z0"/>
    <w:uiPriority w:val="99"/>
    <w:qFormat/>
    <w:rsid w:val="00A165ED"/>
    <w:rPr>
      <w:rFonts w:ascii="Symbol" w:hAnsi="Symbol"/>
    </w:rPr>
  </w:style>
  <w:style w:type="character" w:customStyle="1" w:styleId="WW8Num127z0">
    <w:name w:val="WW8Num127z0"/>
    <w:uiPriority w:val="99"/>
    <w:qFormat/>
    <w:rsid w:val="00A165ED"/>
    <w:rPr>
      <w:rFonts w:ascii="Symbol" w:hAnsi="Symbol"/>
    </w:rPr>
  </w:style>
  <w:style w:type="character" w:customStyle="1" w:styleId="WW8Num130z0">
    <w:name w:val="WW8Num130z0"/>
    <w:uiPriority w:val="99"/>
    <w:qFormat/>
    <w:rsid w:val="00A165ED"/>
    <w:rPr>
      <w:rFonts w:ascii="Symbol" w:hAnsi="Symbol"/>
    </w:rPr>
  </w:style>
  <w:style w:type="character" w:customStyle="1" w:styleId="WW8Num131z0">
    <w:name w:val="WW8Num131z0"/>
    <w:uiPriority w:val="99"/>
    <w:qFormat/>
    <w:rsid w:val="00A165ED"/>
    <w:rPr>
      <w:rFonts w:ascii="Symbol" w:hAnsi="Symbol"/>
    </w:rPr>
  </w:style>
  <w:style w:type="character" w:customStyle="1" w:styleId="WW8Num132z0">
    <w:name w:val="WW8Num132z0"/>
    <w:uiPriority w:val="99"/>
    <w:qFormat/>
    <w:rsid w:val="00A165ED"/>
    <w:rPr>
      <w:rFonts w:ascii="Symbol" w:hAnsi="Symbol"/>
    </w:rPr>
  </w:style>
  <w:style w:type="character" w:customStyle="1" w:styleId="WW8Num134z0">
    <w:name w:val="WW8Num134z0"/>
    <w:uiPriority w:val="99"/>
    <w:qFormat/>
    <w:rsid w:val="00A165ED"/>
    <w:rPr>
      <w:rFonts w:ascii="Wingdings" w:hAnsi="Wingdings"/>
    </w:rPr>
  </w:style>
  <w:style w:type="character" w:customStyle="1" w:styleId="WW8Num136z0">
    <w:name w:val="WW8Num136z0"/>
    <w:uiPriority w:val="99"/>
    <w:qFormat/>
    <w:rsid w:val="00A165ED"/>
    <w:rPr>
      <w:rFonts w:ascii="Symbol" w:hAnsi="Symbol"/>
    </w:rPr>
  </w:style>
  <w:style w:type="character" w:customStyle="1" w:styleId="WW8Num139z0">
    <w:name w:val="WW8Num139z0"/>
    <w:uiPriority w:val="99"/>
    <w:qFormat/>
    <w:rsid w:val="00A165ED"/>
    <w:rPr>
      <w:rFonts w:ascii="Symbol" w:hAnsi="Symbol"/>
    </w:rPr>
  </w:style>
  <w:style w:type="character" w:customStyle="1" w:styleId="WW8Num143z0">
    <w:name w:val="WW8Num143z0"/>
    <w:uiPriority w:val="99"/>
    <w:qFormat/>
    <w:rsid w:val="00A165ED"/>
    <w:rPr>
      <w:rFonts w:ascii="Symbol" w:hAnsi="Symbol"/>
    </w:rPr>
  </w:style>
  <w:style w:type="character" w:customStyle="1" w:styleId="WW8Num144z0">
    <w:name w:val="WW8Num144z0"/>
    <w:uiPriority w:val="99"/>
    <w:qFormat/>
    <w:rsid w:val="00A165ED"/>
    <w:rPr>
      <w:rFonts w:ascii="Symbol" w:hAnsi="Symbol"/>
    </w:rPr>
  </w:style>
  <w:style w:type="character" w:customStyle="1" w:styleId="WW8Num145z0">
    <w:name w:val="WW8Num145z0"/>
    <w:uiPriority w:val="99"/>
    <w:qFormat/>
    <w:rsid w:val="00A165ED"/>
    <w:rPr>
      <w:rFonts w:ascii="Symbol" w:hAnsi="Symbol"/>
    </w:rPr>
  </w:style>
  <w:style w:type="character" w:customStyle="1" w:styleId="WW8Num146z0">
    <w:name w:val="WW8Num146z0"/>
    <w:uiPriority w:val="99"/>
    <w:qFormat/>
    <w:rsid w:val="00A165ED"/>
    <w:rPr>
      <w:rFonts w:ascii="Symbol" w:hAnsi="Symbol"/>
    </w:rPr>
  </w:style>
  <w:style w:type="character" w:customStyle="1" w:styleId="WW8Num147z0">
    <w:name w:val="WW8Num147z0"/>
    <w:uiPriority w:val="99"/>
    <w:qFormat/>
    <w:rsid w:val="00A165ED"/>
    <w:rPr>
      <w:rFonts w:ascii="Wingdings" w:hAnsi="Wingdings"/>
    </w:rPr>
  </w:style>
  <w:style w:type="character" w:customStyle="1" w:styleId="WW8Num147z1">
    <w:name w:val="WW8Num147z1"/>
    <w:uiPriority w:val="99"/>
    <w:qFormat/>
    <w:rsid w:val="00A165ED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A165ED"/>
    <w:rPr>
      <w:rFonts w:ascii="Symbol" w:hAnsi="Symbol"/>
    </w:rPr>
  </w:style>
  <w:style w:type="character" w:customStyle="1" w:styleId="WW8Num150z0">
    <w:name w:val="WW8Num150z0"/>
    <w:uiPriority w:val="99"/>
    <w:qFormat/>
    <w:rsid w:val="00A165ED"/>
    <w:rPr>
      <w:rFonts w:ascii="Symbol" w:hAnsi="Symbol"/>
    </w:rPr>
  </w:style>
  <w:style w:type="character" w:customStyle="1" w:styleId="WW8Num157z0">
    <w:name w:val="WW8Num157z0"/>
    <w:uiPriority w:val="99"/>
    <w:qFormat/>
    <w:rsid w:val="00A165ED"/>
    <w:rPr>
      <w:rFonts w:ascii="Symbol" w:hAnsi="Symbol"/>
    </w:rPr>
  </w:style>
  <w:style w:type="character" w:customStyle="1" w:styleId="WW8Num159z0">
    <w:name w:val="WW8Num159z0"/>
    <w:uiPriority w:val="99"/>
    <w:qFormat/>
    <w:rsid w:val="00A165ED"/>
    <w:rPr>
      <w:rFonts w:ascii="Symbol" w:hAnsi="Symbol"/>
    </w:rPr>
  </w:style>
  <w:style w:type="character" w:customStyle="1" w:styleId="WW8Num160z0">
    <w:name w:val="WW8Num160z0"/>
    <w:uiPriority w:val="99"/>
    <w:qFormat/>
    <w:rsid w:val="00A165ED"/>
    <w:rPr>
      <w:rFonts w:ascii="Symbol" w:hAnsi="Symbol"/>
    </w:rPr>
  </w:style>
  <w:style w:type="character" w:customStyle="1" w:styleId="WW8Num162z0">
    <w:name w:val="WW8Num162z0"/>
    <w:uiPriority w:val="99"/>
    <w:qFormat/>
    <w:rsid w:val="00A165ED"/>
    <w:rPr>
      <w:rFonts w:ascii="Symbol" w:hAnsi="Symbol"/>
    </w:rPr>
  </w:style>
  <w:style w:type="character" w:customStyle="1" w:styleId="WW8Num163z0">
    <w:name w:val="WW8Num163z0"/>
    <w:uiPriority w:val="99"/>
    <w:qFormat/>
    <w:rsid w:val="00A165ED"/>
    <w:rPr>
      <w:rFonts w:ascii="Symbol" w:hAnsi="Symbol"/>
    </w:rPr>
  </w:style>
  <w:style w:type="character" w:customStyle="1" w:styleId="WW8Num164z0">
    <w:name w:val="WW8Num164z0"/>
    <w:uiPriority w:val="99"/>
    <w:qFormat/>
    <w:rsid w:val="00A165ED"/>
    <w:rPr>
      <w:rFonts w:ascii="Wingdings" w:hAnsi="Wingdings"/>
    </w:rPr>
  </w:style>
  <w:style w:type="character" w:customStyle="1" w:styleId="WW8Num164z1">
    <w:name w:val="WW8Num164z1"/>
    <w:uiPriority w:val="99"/>
    <w:qFormat/>
    <w:rsid w:val="00A165ED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A165ED"/>
    <w:rPr>
      <w:rFonts w:ascii="Symbol" w:hAnsi="Symbol"/>
    </w:rPr>
  </w:style>
  <w:style w:type="character" w:customStyle="1" w:styleId="WW8Num168z0">
    <w:name w:val="WW8Num168z0"/>
    <w:uiPriority w:val="99"/>
    <w:qFormat/>
    <w:rsid w:val="00A165ED"/>
    <w:rPr>
      <w:rFonts w:ascii="Symbol" w:hAnsi="Symbol"/>
    </w:rPr>
  </w:style>
  <w:style w:type="character" w:customStyle="1" w:styleId="WW8Num169z0">
    <w:name w:val="WW8Num169z0"/>
    <w:uiPriority w:val="99"/>
    <w:qFormat/>
    <w:rsid w:val="00A165ED"/>
    <w:rPr>
      <w:rFonts w:ascii="Symbol" w:hAnsi="Symbol"/>
    </w:rPr>
  </w:style>
  <w:style w:type="character" w:customStyle="1" w:styleId="WW8Num170z0">
    <w:name w:val="WW8Num170z0"/>
    <w:uiPriority w:val="99"/>
    <w:qFormat/>
    <w:rsid w:val="00A165ED"/>
    <w:rPr>
      <w:rFonts w:ascii="Symbol" w:hAnsi="Symbol"/>
    </w:rPr>
  </w:style>
  <w:style w:type="character" w:customStyle="1" w:styleId="WW8Num174z0">
    <w:name w:val="WW8Num174z0"/>
    <w:uiPriority w:val="99"/>
    <w:qFormat/>
    <w:rsid w:val="00A165ED"/>
    <w:rPr>
      <w:rFonts w:ascii="Symbol" w:hAnsi="Symbol"/>
    </w:rPr>
  </w:style>
  <w:style w:type="character" w:customStyle="1" w:styleId="WW8Num177z0">
    <w:name w:val="WW8Num177z0"/>
    <w:uiPriority w:val="99"/>
    <w:qFormat/>
    <w:rsid w:val="00A165ED"/>
    <w:rPr>
      <w:rFonts w:ascii="Symbol" w:hAnsi="Symbol"/>
    </w:rPr>
  </w:style>
  <w:style w:type="character" w:customStyle="1" w:styleId="WW8Num178z0">
    <w:name w:val="WW8Num178z0"/>
    <w:uiPriority w:val="99"/>
    <w:qFormat/>
    <w:rsid w:val="00A165ED"/>
    <w:rPr>
      <w:rFonts w:ascii="Symbol" w:hAnsi="Symbol"/>
    </w:rPr>
  </w:style>
  <w:style w:type="character" w:customStyle="1" w:styleId="WW8Num182z0">
    <w:name w:val="WW8Num182z0"/>
    <w:uiPriority w:val="99"/>
    <w:qFormat/>
    <w:rsid w:val="00A165ED"/>
    <w:rPr>
      <w:rFonts w:ascii="Symbol" w:hAnsi="Symbol"/>
    </w:rPr>
  </w:style>
  <w:style w:type="character" w:customStyle="1" w:styleId="WW8Num37z0">
    <w:name w:val="WW8Num37z0"/>
    <w:uiPriority w:val="99"/>
    <w:qFormat/>
    <w:rsid w:val="00A165ED"/>
    <w:rPr>
      <w:rFonts w:ascii="Wingdings" w:hAnsi="Wingdings"/>
    </w:rPr>
  </w:style>
  <w:style w:type="character" w:customStyle="1" w:styleId="WW8Num38z0">
    <w:name w:val="WW8Num38z0"/>
    <w:uiPriority w:val="99"/>
    <w:qFormat/>
    <w:rsid w:val="00A165ED"/>
    <w:rPr>
      <w:rFonts w:ascii="Wingdings" w:hAnsi="Wingdings"/>
    </w:rPr>
  </w:style>
  <w:style w:type="character" w:customStyle="1" w:styleId="WW8Num40z0">
    <w:name w:val="WW8Num40z0"/>
    <w:uiPriority w:val="99"/>
    <w:qFormat/>
    <w:rsid w:val="00A165ED"/>
    <w:rPr>
      <w:rFonts w:ascii="Wingdings" w:hAnsi="Wingdings"/>
    </w:rPr>
  </w:style>
  <w:style w:type="character" w:customStyle="1" w:styleId="WW8Num41z0">
    <w:name w:val="WW8Num41z0"/>
    <w:uiPriority w:val="99"/>
    <w:qFormat/>
    <w:rsid w:val="00A165ED"/>
    <w:rPr>
      <w:rFonts w:ascii="Wingdings" w:hAnsi="Wingdings"/>
    </w:rPr>
  </w:style>
  <w:style w:type="character" w:customStyle="1" w:styleId="WW8Num43z0">
    <w:name w:val="WW8Num43z0"/>
    <w:uiPriority w:val="99"/>
    <w:qFormat/>
    <w:rsid w:val="00A165ED"/>
    <w:rPr>
      <w:rFonts w:ascii="Wingdings" w:hAnsi="Wingdings"/>
    </w:rPr>
  </w:style>
  <w:style w:type="character" w:customStyle="1" w:styleId="WW8Num20z1">
    <w:name w:val="WW8Num20z1"/>
    <w:uiPriority w:val="99"/>
    <w:qFormat/>
    <w:rsid w:val="00A165ED"/>
    <w:rPr>
      <w:rFonts w:ascii="Courier New" w:hAnsi="Courier New"/>
    </w:rPr>
  </w:style>
  <w:style w:type="character" w:customStyle="1" w:styleId="WW8Num20z3">
    <w:name w:val="WW8Num20z3"/>
    <w:uiPriority w:val="99"/>
    <w:qFormat/>
    <w:rsid w:val="00A165ED"/>
    <w:rPr>
      <w:rFonts w:ascii="Symbol" w:hAnsi="Symbol"/>
    </w:rPr>
  </w:style>
  <w:style w:type="character" w:customStyle="1" w:styleId="WW8Num26z3">
    <w:name w:val="WW8Num26z3"/>
    <w:uiPriority w:val="99"/>
    <w:qFormat/>
    <w:rsid w:val="00A165ED"/>
    <w:rPr>
      <w:rFonts w:ascii="Symbol" w:hAnsi="Symbol"/>
    </w:rPr>
  </w:style>
  <w:style w:type="character" w:customStyle="1" w:styleId="WW8Num33z0">
    <w:name w:val="WW8Num33z0"/>
    <w:uiPriority w:val="99"/>
    <w:qFormat/>
    <w:rsid w:val="00A165ED"/>
    <w:rPr>
      <w:rFonts w:ascii="Wingdings" w:hAnsi="Wingdings"/>
    </w:rPr>
  </w:style>
  <w:style w:type="character" w:customStyle="1" w:styleId="WW8Num33z3">
    <w:name w:val="WW8Num33z3"/>
    <w:uiPriority w:val="99"/>
    <w:qFormat/>
    <w:rsid w:val="00A165ED"/>
    <w:rPr>
      <w:rFonts w:ascii="Symbol" w:hAnsi="Symbol"/>
    </w:rPr>
  </w:style>
  <w:style w:type="character" w:customStyle="1" w:styleId="WW8Num33z4">
    <w:name w:val="WW8Num33z4"/>
    <w:uiPriority w:val="99"/>
    <w:qFormat/>
    <w:rsid w:val="00A165ED"/>
    <w:rPr>
      <w:rFonts w:ascii="Courier New" w:hAnsi="Courier New"/>
    </w:rPr>
  </w:style>
  <w:style w:type="character" w:customStyle="1" w:styleId="WW8Num34z0">
    <w:name w:val="WW8Num34z0"/>
    <w:uiPriority w:val="99"/>
    <w:qFormat/>
    <w:rsid w:val="00A165ED"/>
    <w:rPr>
      <w:rFonts w:ascii="Wingdings" w:hAnsi="Wingdings"/>
    </w:rPr>
  </w:style>
  <w:style w:type="character" w:customStyle="1" w:styleId="WW8Num34z1">
    <w:name w:val="WW8Num34z1"/>
    <w:uiPriority w:val="99"/>
    <w:qFormat/>
    <w:rsid w:val="00A165ED"/>
    <w:rPr>
      <w:rFonts w:ascii="Courier New" w:hAnsi="Courier New"/>
    </w:rPr>
  </w:style>
  <w:style w:type="character" w:customStyle="1" w:styleId="WW8Num34z3">
    <w:name w:val="WW8Num34z3"/>
    <w:uiPriority w:val="99"/>
    <w:qFormat/>
    <w:rsid w:val="00A165ED"/>
    <w:rPr>
      <w:rFonts w:ascii="Symbol" w:hAnsi="Symbol"/>
    </w:rPr>
  </w:style>
  <w:style w:type="character" w:customStyle="1" w:styleId="WW8Num35z0">
    <w:name w:val="WW8Num35z0"/>
    <w:uiPriority w:val="99"/>
    <w:qFormat/>
    <w:rsid w:val="00A165ED"/>
    <w:rPr>
      <w:rFonts w:ascii="Wingdings" w:hAnsi="Wingdings"/>
    </w:rPr>
  </w:style>
  <w:style w:type="character" w:customStyle="1" w:styleId="WW8Num35z1">
    <w:name w:val="WW8Num35z1"/>
    <w:uiPriority w:val="99"/>
    <w:qFormat/>
    <w:rsid w:val="00A165ED"/>
    <w:rPr>
      <w:rFonts w:ascii="Courier New" w:hAnsi="Courier New"/>
    </w:rPr>
  </w:style>
  <w:style w:type="character" w:customStyle="1" w:styleId="WW8Num35z3">
    <w:name w:val="WW8Num35z3"/>
    <w:uiPriority w:val="99"/>
    <w:qFormat/>
    <w:rsid w:val="00A165ED"/>
    <w:rPr>
      <w:rFonts w:ascii="Symbol" w:hAnsi="Symbol"/>
    </w:rPr>
  </w:style>
  <w:style w:type="character" w:customStyle="1" w:styleId="WW8Num36z1">
    <w:name w:val="WW8Num36z1"/>
    <w:uiPriority w:val="99"/>
    <w:qFormat/>
    <w:rsid w:val="00A165ED"/>
    <w:rPr>
      <w:rFonts w:ascii="Courier New" w:hAnsi="Courier New"/>
    </w:rPr>
  </w:style>
  <w:style w:type="character" w:customStyle="1" w:styleId="WW8Num36z3">
    <w:name w:val="WW8Num36z3"/>
    <w:uiPriority w:val="99"/>
    <w:qFormat/>
    <w:rsid w:val="00A165ED"/>
    <w:rPr>
      <w:rFonts w:ascii="Symbol" w:hAnsi="Symbol"/>
    </w:rPr>
  </w:style>
  <w:style w:type="character" w:customStyle="1" w:styleId="WW8Num37z1">
    <w:name w:val="WW8Num37z1"/>
    <w:uiPriority w:val="99"/>
    <w:qFormat/>
    <w:rsid w:val="00A165ED"/>
    <w:rPr>
      <w:rFonts w:ascii="Courier New" w:hAnsi="Courier New"/>
    </w:rPr>
  </w:style>
  <w:style w:type="character" w:customStyle="1" w:styleId="WW8Num37z3">
    <w:name w:val="WW8Num37z3"/>
    <w:uiPriority w:val="99"/>
    <w:qFormat/>
    <w:rsid w:val="00A165ED"/>
    <w:rPr>
      <w:rFonts w:ascii="Symbol" w:hAnsi="Symbol"/>
    </w:rPr>
  </w:style>
  <w:style w:type="character" w:customStyle="1" w:styleId="WW8Num39z1">
    <w:name w:val="WW8Num39z1"/>
    <w:uiPriority w:val="99"/>
    <w:qFormat/>
    <w:rsid w:val="00A165ED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A165ED"/>
    <w:rPr>
      <w:rFonts w:ascii="Symbol" w:hAnsi="Symbol"/>
    </w:rPr>
  </w:style>
  <w:style w:type="character" w:customStyle="1" w:styleId="WW8Num39z4">
    <w:name w:val="WW8Num39z4"/>
    <w:uiPriority w:val="99"/>
    <w:qFormat/>
    <w:rsid w:val="00A165ED"/>
    <w:rPr>
      <w:rFonts w:ascii="Courier New" w:hAnsi="Courier New"/>
    </w:rPr>
  </w:style>
  <w:style w:type="character" w:customStyle="1" w:styleId="WW8Num42z1">
    <w:name w:val="WW8Num42z1"/>
    <w:uiPriority w:val="99"/>
    <w:qFormat/>
    <w:rsid w:val="00A165ED"/>
    <w:rPr>
      <w:rFonts w:ascii="Courier New" w:hAnsi="Courier New"/>
    </w:rPr>
  </w:style>
  <w:style w:type="character" w:customStyle="1" w:styleId="WW8Num42z3">
    <w:name w:val="WW8Num42z3"/>
    <w:uiPriority w:val="99"/>
    <w:qFormat/>
    <w:rsid w:val="00A165ED"/>
    <w:rPr>
      <w:rFonts w:ascii="Symbol" w:hAnsi="Symbol"/>
    </w:rPr>
  </w:style>
  <w:style w:type="character" w:customStyle="1" w:styleId="WW8Num45z0">
    <w:name w:val="WW8Num45z0"/>
    <w:uiPriority w:val="99"/>
    <w:qFormat/>
    <w:rsid w:val="00A165ED"/>
    <w:rPr>
      <w:rFonts w:ascii="Wingdings" w:hAnsi="Wingdings"/>
    </w:rPr>
  </w:style>
  <w:style w:type="character" w:customStyle="1" w:styleId="WW8Num45z1">
    <w:name w:val="WW8Num45z1"/>
    <w:uiPriority w:val="99"/>
    <w:qFormat/>
    <w:rsid w:val="00A165ED"/>
    <w:rPr>
      <w:rFonts w:ascii="Courier New" w:hAnsi="Courier New"/>
    </w:rPr>
  </w:style>
  <w:style w:type="character" w:customStyle="1" w:styleId="WW8Num45z3">
    <w:name w:val="WW8Num45z3"/>
    <w:uiPriority w:val="99"/>
    <w:qFormat/>
    <w:rsid w:val="00A165ED"/>
    <w:rPr>
      <w:rFonts w:ascii="Symbol" w:hAnsi="Symbol"/>
    </w:rPr>
  </w:style>
  <w:style w:type="character" w:customStyle="1" w:styleId="WW8Num46z0">
    <w:name w:val="WW8Num46z0"/>
    <w:uiPriority w:val="99"/>
    <w:qFormat/>
    <w:rsid w:val="00A165ED"/>
    <w:rPr>
      <w:rFonts w:ascii="Wingdings" w:hAnsi="Wingdings"/>
    </w:rPr>
  </w:style>
  <w:style w:type="character" w:customStyle="1" w:styleId="WW8Num46z1">
    <w:name w:val="WW8Num46z1"/>
    <w:uiPriority w:val="99"/>
    <w:qFormat/>
    <w:rsid w:val="00A165ED"/>
    <w:rPr>
      <w:rFonts w:ascii="Courier New" w:hAnsi="Courier New"/>
    </w:rPr>
  </w:style>
  <w:style w:type="character" w:customStyle="1" w:styleId="WW8Num46z3">
    <w:name w:val="WW8Num46z3"/>
    <w:uiPriority w:val="99"/>
    <w:qFormat/>
    <w:rsid w:val="00A165ED"/>
    <w:rPr>
      <w:rFonts w:ascii="Symbol" w:hAnsi="Symbol"/>
    </w:rPr>
  </w:style>
  <w:style w:type="character" w:customStyle="1" w:styleId="WW8Num48z0">
    <w:name w:val="WW8Num48z0"/>
    <w:uiPriority w:val="99"/>
    <w:qFormat/>
    <w:rsid w:val="00A165ED"/>
    <w:rPr>
      <w:rFonts w:ascii="Wingdings" w:hAnsi="Wingdings"/>
    </w:rPr>
  </w:style>
  <w:style w:type="character" w:customStyle="1" w:styleId="WW8Num48z1">
    <w:name w:val="WW8Num48z1"/>
    <w:uiPriority w:val="99"/>
    <w:qFormat/>
    <w:rsid w:val="00A165ED"/>
    <w:rPr>
      <w:rFonts w:ascii="Courier New" w:hAnsi="Courier New"/>
    </w:rPr>
  </w:style>
  <w:style w:type="character" w:customStyle="1" w:styleId="WW8Num48z3">
    <w:name w:val="WW8Num48z3"/>
    <w:uiPriority w:val="99"/>
    <w:qFormat/>
    <w:rsid w:val="00A165ED"/>
    <w:rPr>
      <w:rFonts w:ascii="Symbol" w:hAnsi="Symbol"/>
    </w:rPr>
  </w:style>
  <w:style w:type="character" w:customStyle="1" w:styleId="WW8Num49z0">
    <w:name w:val="WW8Num49z0"/>
    <w:uiPriority w:val="99"/>
    <w:qFormat/>
    <w:rsid w:val="00A165ED"/>
    <w:rPr>
      <w:rFonts w:ascii="Wingdings" w:hAnsi="Wingdings"/>
    </w:rPr>
  </w:style>
  <w:style w:type="character" w:customStyle="1" w:styleId="WW8Num49z1">
    <w:name w:val="WW8Num49z1"/>
    <w:uiPriority w:val="99"/>
    <w:qFormat/>
    <w:rsid w:val="00A165ED"/>
    <w:rPr>
      <w:rFonts w:ascii="Courier New" w:hAnsi="Courier New"/>
    </w:rPr>
  </w:style>
  <w:style w:type="character" w:customStyle="1" w:styleId="WW8Num49z3">
    <w:name w:val="WW8Num49z3"/>
    <w:uiPriority w:val="99"/>
    <w:qFormat/>
    <w:rsid w:val="00A165ED"/>
    <w:rPr>
      <w:rFonts w:ascii="Symbol" w:hAnsi="Symbol"/>
    </w:rPr>
  </w:style>
  <w:style w:type="character" w:customStyle="1" w:styleId="WW8Num50z1">
    <w:name w:val="WW8Num50z1"/>
    <w:uiPriority w:val="99"/>
    <w:qFormat/>
    <w:rsid w:val="00A165ED"/>
    <w:rPr>
      <w:rFonts w:ascii="Courier New" w:hAnsi="Courier New"/>
    </w:rPr>
  </w:style>
  <w:style w:type="character" w:customStyle="1" w:styleId="WW8Num50z3">
    <w:name w:val="WW8Num50z3"/>
    <w:uiPriority w:val="99"/>
    <w:qFormat/>
    <w:rsid w:val="00A165ED"/>
    <w:rPr>
      <w:rFonts w:ascii="Symbol" w:hAnsi="Symbol"/>
    </w:rPr>
  </w:style>
  <w:style w:type="character" w:customStyle="1" w:styleId="WW8Num51z1">
    <w:name w:val="WW8Num51z1"/>
    <w:uiPriority w:val="99"/>
    <w:qFormat/>
    <w:rsid w:val="00A165ED"/>
    <w:rPr>
      <w:rFonts w:ascii="Courier New" w:hAnsi="Courier New"/>
    </w:rPr>
  </w:style>
  <w:style w:type="character" w:customStyle="1" w:styleId="WW8Num51z3">
    <w:name w:val="WW8Num51z3"/>
    <w:uiPriority w:val="99"/>
    <w:qFormat/>
    <w:rsid w:val="00A165ED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A165ED"/>
  </w:style>
  <w:style w:type="character" w:customStyle="1" w:styleId="FontStyle1600">
    <w:name w:val="Font Style160"/>
    <w:uiPriority w:val="99"/>
    <w:qFormat/>
    <w:rsid w:val="00A165ED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A165ED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A165ED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A165ED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A165ED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A165ED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A165E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A165ED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A165ED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A165ED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A165ED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A165ED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A165ED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A165E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A165E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A165ED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A165ED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A165ED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A165ED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A165ED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A165ED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A165ED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A165ED"/>
    <w:rPr>
      <w:rFonts w:cs="Times New Roman"/>
    </w:rPr>
  </w:style>
  <w:style w:type="character" w:customStyle="1" w:styleId="c8">
    <w:name w:val="c8"/>
    <w:basedOn w:val="a3"/>
    <w:uiPriority w:val="99"/>
    <w:qFormat/>
    <w:rsid w:val="00A165ED"/>
    <w:rPr>
      <w:rFonts w:cs="Times New Roman"/>
    </w:rPr>
  </w:style>
  <w:style w:type="character" w:customStyle="1" w:styleId="FontStyle805">
    <w:name w:val="Font Style805"/>
    <w:uiPriority w:val="99"/>
    <w:qFormat/>
    <w:rsid w:val="00A165ED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A165ED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A165ED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A165ED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A165ED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A165ED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A165ED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A165ED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A165E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A165E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A165E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A165ED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A165ED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A165ED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A165ED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A165ED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A165E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A165E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A165ED"/>
  </w:style>
  <w:style w:type="character" w:customStyle="1" w:styleId="11ff6">
    <w:name w:val="Слабое выделение11"/>
    <w:uiPriority w:val="99"/>
    <w:qFormat/>
    <w:rsid w:val="00A165ED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A165ED"/>
    <w:rPr>
      <w:b/>
    </w:rPr>
  </w:style>
  <w:style w:type="character" w:customStyle="1" w:styleId="mathjax1">
    <w:name w:val="mathjax1"/>
    <w:uiPriority w:val="99"/>
    <w:qFormat/>
    <w:rsid w:val="00A165ED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A165ED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A165ED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A165ED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A165ED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A165ED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A165ED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A165ED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A165ED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A165ED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A165ED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A165ED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A165ED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A165ED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A165ED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A165ED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A165ED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A165ED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A165ED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A165ED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A165ED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A165ED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A165ED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A165ED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A165ED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A165ED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A165ED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A165ED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A165ED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A165ED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A165ED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A165ED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A165ED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A165ED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A165ED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A165ED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A165ED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A165ED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A165ED"/>
    <w:rPr>
      <w:rFonts w:cs="Times New Roman"/>
    </w:rPr>
  </w:style>
  <w:style w:type="character" w:customStyle="1" w:styleId="WW8Num24z4">
    <w:name w:val="WW8Num24z4"/>
    <w:uiPriority w:val="99"/>
    <w:rsid w:val="00A165ED"/>
  </w:style>
  <w:style w:type="character" w:customStyle="1" w:styleId="WW8Num24z5">
    <w:name w:val="WW8Num24z5"/>
    <w:uiPriority w:val="99"/>
    <w:rsid w:val="00A165ED"/>
  </w:style>
  <w:style w:type="character" w:customStyle="1" w:styleId="WW8Num24z6">
    <w:name w:val="WW8Num24z6"/>
    <w:uiPriority w:val="99"/>
    <w:rsid w:val="00A165ED"/>
  </w:style>
  <w:style w:type="character" w:customStyle="1" w:styleId="WW8Num24z7">
    <w:name w:val="WW8Num24z7"/>
    <w:uiPriority w:val="99"/>
    <w:rsid w:val="00A165ED"/>
  </w:style>
  <w:style w:type="character" w:customStyle="1" w:styleId="WW8Num24z8">
    <w:name w:val="WW8Num24z8"/>
    <w:uiPriority w:val="99"/>
    <w:rsid w:val="00A165ED"/>
  </w:style>
  <w:style w:type="character" w:customStyle="1" w:styleId="WW8Num25z4">
    <w:name w:val="WW8Num25z4"/>
    <w:uiPriority w:val="99"/>
    <w:rsid w:val="00A165ED"/>
  </w:style>
  <w:style w:type="character" w:customStyle="1" w:styleId="WW8Num25z5">
    <w:name w:val="WW8Num25z5"/>
    <w:uiPriority w:val="99"/>
    <w:rsid w:val="00A165ED"/>
  </w:style>
  <w:style w:type="character" w:customStyle="1" w:styleId="WW8Num25z6">
    <w:name w:val="WW8Num25z6"/>
    <w:uiPriority w:val="99"/>
    <w:rsid w:val="00A165ED"/>
  </w:style>
  <w:style w:type="character" w:customStyle="1" w:styleId="WW8Num25z7">
    <w:name w:val="WW8Num25z7"/>
    <w:uiPriority w:val="99"/>
    <w:rsid w:val="00A165ED"/>
  </w:style>
  <w:style w:type="character" w:customStyle="1" w:styleId="WW8Num25z8">
    <w:name w:val="WW8Num25z8"/>
    <w:uiPriority w:val="99"/>
    <w:rsid w:val="00A165ED"/>
  </w:style>
  <w:style w:type="character" w:customStyle="1" w:styleId="WW8Num30z2">
    <w:name w:val="WW8Num30z2"/>
    <w:uiPriority w:val="99"/>
    <w:rsid w:val="00A165ED"/>
  </w:style>
  <w:style w:type="character" w:customStyle="1" w:styleId="WW8Num30z4">
    <w:name w:val="WW8Num30z4"/>
    <w:uiPriority w:val="99"/>
    <w:rsid w:val="00A165ED"/>
  </w:style>
  <w:style w:type="character" w:customStyle="1" w:styleId="WW8Num30z5">
    <w:name w:val="WW8Num30z5"/>
    <w:uiPriority w:val="99"/>
    <w:rsid w:val="00A165ED"/>
  </w:style>
  <w:style w:type="character" w:customStyle="1" w:styleId="WW8Num30z6">
    <w:name w:val="WW8Num30z6"/>
    <w:uiPriority w:val="99"/>
    <w:rsid w:val="00A165ED"/>
  </w:style>
  <w:style w:type="character" w:customStyle="1" w:styleId="WW8Num30z7">
    <w:name w:val="WW8Num30z7"/>
    <w:uiPriority w:val="99"/>
    <w:rsid w:val="00A165ED"/>
  </w:style>
  <w:style w:type="character" w:customStyle="1" w:styleId="WW8Num30z8">
    <w:name w:val="WW8Num30z8"/>
    <w:uiPriority w:val="99"/>
    <w:rsid w:val="00A165ED"/>
  </w:style>
  <w:style w:type="character" w:customStyle="1" w:styleId="WW8Num32z4">
    <w:name w:val="WW8Num32z4"/>
    <w:uiPriority w:val="99"/>
    <w:rsid w:val="00A165ED"/>
  </w:style>
  <w:style w:type="character" w:customStyle="1" w:styleId="WW8Num32z5">
    <w:name w:val="WW8Num32z5"/>
    <w:uiPriority w:val="99"/>
    <w:rsid w:val="00A165ED"/>
  </w:style>
  <w:style w:type="character" w:customStyle="1" w:styleId="WW8Num32z6">
    <w:name w:val="WW8Num32z6"/>
    <w:uiPriority w:val="99"/>
    <w:rsid w:val="00A165ED"/>
  </w:style>
  <w:style w:type="character" w:customStyle="1" w:styleId="WW8Num32z7">
    <w:name w:val="WW8Num32z7"/>
    <w:uiPriority w:val="99"/>
    <w:rsid w:val="00A165ED"/>
  </w:style>
  <w:style w:type="character" w:customStyle="1" w:styleId="WW8Num32z8">
    <w:name w:val="WW8Num32z8"/>
    <w:uiPriority w:val="99"/>
    <w:rsid w:val="00A165ED"/>
  </w:style>
  <w:style w:type="character" w:customStyle="1" w:styleId="WW8Num33z1">
    <w:name w:val="WW8Num33z1"/>
    <w:uiPriority w:val="99"/>
    <w:rsid w:val="00A165ED"/>
  </w:style>
  <w:style w:type="character" w:customStyle="1" w:styleId="WW8Num33z2">
    <w:name w:val="WW8Num33z2"/>
    <w:uiPriority w:val="99"/>
    <w:rsid w:val="00A165ED"/>
  </w:style>
  <w:style w:type="character" w:customStyle="1" w:styleId="WW8Num33z5">
    <w:name w:val="WW8Num33z5"/>
    <w:uiPriority w:val="99"/>
    <w:rsid w:val="00A165ED"/>
  </w:style>
  <w:style w:type="character" w:customStyle="1" w:styleId="WW8Num33z6">
    <w:name w:val="WW8Num33z6"/>
    <w:uiPriority w:val="99"/>
    <w:rsid w:val="00A165ED"/>
  </w:style>
  <w:style w:type="character" w:customStyle="1" w:styleId="WW8Num33z7">
    <w:name w:val="WW8Num33z7"/>
    <w:uiPriority w:val="99"/>
    <w:rsid w:val="00A165ED"/>
  </w:style>
  <w:style w:type="character" w:customStyle="1" w:styleId="WW8Num33z8">
    <w:name w:val="WW8Num33z8"/>
    <w:uiPriority w:val="99"/>
    <w:rsid w:val="00A165ED"/>
  </w:style>
  <w:style w:type="character" w:customStyle="1" w:styleId="WW8Num35z2">
    <w:name w:val="WW8Num35z2"/>
    <w:uiPriority w:val="99"/>
    <w:rsid w:val="00A165ED"/>
  </w:style>
  <w:style w:type="character" w:customStyle="1" w:styleId="WW8Num35z4">
    <w:name w:val="WW8Num35z4"/>
    <w:uiPriority w:val="99"/>
    <w:rsid w:val="00A165ED"/>
  </w:style>
  <w:style w:type="character" w:customStyle="1" w:styleId="WW8Num35z5">
    <w:name w:val="WW8Num35z5"/>
    <w:uiPriority w:val="99"/>
    <w:rsid w:val="00A165ED"/>
  </w:style>
  <w:style w:type="character" w:customStyle="1" w:styleId="WW8Num35z6">
    <w:name w:val="WW8Num35z6"/>
    <w:uiPriority w:val="99"/>
    <w:rsid w:val="00A165ED"/>
  </w:style>
  <w:style w:type="character" w:customStyle="1" w:styleId="WW8Num35z7">
    <w:name w:val="WW8Num35z7"/>
    <w:uiPriority w:val="99"/>
    <w:rsid w:val="00A165ED"/>
  </w:style>
  <w:style w:type="character" w:customStyle="1" w:styleId="WW8Num35z8">
    <w:name w:val="WW8Num35z8"/>
    <w:uiPriority w:val="99"/>
    <w:rsid w:val="00A165ED"/>
  </w:style>
  <w:style w:type="character" w:customStyle="1" w:styleId="WW8Num37z2">
    <w:name w:val="WW8Num37z2"/>
    <w:uiPriority w:val="99"/>
    <w:rsid w:val="00A165ED"/>
  </w:style>
  <w:style w:type="character" w:customStyle="1" w:styleId="WW8Num37z4">
    <w:name w:val="WW8Num37z4"/>
    <w:uiPriority w:val="99"/>
    <w:rsid w:val="00A165ED"/>
  </w:style>
  <w:style w:type="character" w:customStyle="1" w:styleId="WW8Num37z5">
    <w:name w:val="WW8Num37z5"/>
    <w:uiPriority w:val="99"/>
    <w:qFormat/>
    <w:rsid w:val="00A165ED"/>
  </w:style>
  <w:style w:type="character" w:customStyle="1" w:styleId="WW8Num37z6">
    <w:name w:val="WW8Num37z6"/>
    <w:uiPriority w:val="99"/>
    <w:rsid w:val="00A165ED"/>
  </w:style>
  <w:style w:type="character" w:customStyle="1" w:styleId="WW8Num37z7">
    <w:name w:val="WW8Num37z7"/>
    <w:uiPriority w:val="99"/>
    <w:rsid w:val="00A165ED"/>
  </w:style>
  <w:style w:type="character" w:customStyle="1" w:styleId="WW8Num37z8">
    <w:name w:val="WW8Num37z8"/>
    <w:uiPriority w:val="99"/>
    <w:rsid w:val="00A165ED"/>
  </w:style>
  <w:style w:type="character" w:customStyle="1" w:styleId="WW8Num38z1">
    <w:name w:val="WW8Num38z1"/>
    <w:uiPriority w:val="99"/>
    <w:rsid w:val="00A165ED"/>
  </w:style>
  <w:style w:type="character" w:customStyle="1" w:styleId="WW8Num38z2">
    <w:name w:val="WW8Num38z2"/>
    <w:uiPriority w:val="99"/>
    <w:rsid w:val="00A165ED"/>
  </w:style>
  <w:style w:type="character" w:customStyle="1" w:styleId="WW8Num38z3">
    <w:name w:val="WW8Num38z3"/>
    <w:uiPriority w:val="99"/>
    <w:rsid w:val="00A165ED"/>
  </w:style>
  <w:style w:type="character" w:customStyle="1" w:styleId="WW8Num38z4">
    <w:name w:val="WW8Num38z4"/>
    <w:uiPriority w:val="99"/>
    <w:rsid w:val="00A165ED"/>
  </w:style>
  <w:style w:type="character" w:customStyle="1" w:styleId="WW8Num38z5">
    <w:name w:val="WW8Num38z5"/>
    <w:uiPriority w:val="99"/>
    <w:rsid w:val="00A165ED"/>
  </w:style>
  <w:style w:type="character" w:customStyle="1" w:styleId="WW8Num38z6">
    <w:name w:val="WW8Num38z6"/>
    <w:uiPriority w:val="99"/>
    <w:rsid w:val="00A165ED"/>
  </w:style>
  <w:style w:type="character" w:customStyle="1" w:styleId="WW8Num38z7">
    <w:name w:val="WW8Num38z7"/>
    <w:uiPriority w:val="99"/>
    <w:rsid w:val="00A165ED"/>
  </w:style>
  <w:style w:type="character" w:customStyle="1" w:styleId="WW8Num38z8">
    <w:name w:val="WW8Num38z8"/>
    <w:uiPriority w:val="99"/>
    <w:rsid w:val="00A165ED"/>
  </w:style>
  <w:style w:type="character" w:customStyle="1" w:styleId="WW8Num40z1">
    <w:name w:val="WW8Num40z1"/>
    <w:uiPriority w:val="99"/>
    <w:rsid w:val="00A165ED"/>
    <w:rPr>
      <w:rFonts w:ascii="Courier New" w:hAnsi="Courier New"/>
    </w:rPr>
  </w:style>
  <w:style w:type="character" w:customStyle="1" w:styleId="WW8Num40z2">
    <w:name w:val="WW8Num40z2"/>
    <w:uiPriority w:val="99"/>
    <w:rsid w:val="00A165ED"/>
    <w:rPr>
      <w:rFonts w:ascii="Wingdings" w:hAnsi="Wingdings"/>
    </w:rPr>
  </w:style>
  <w:style w:type="character" w:customStyle="1" w:styleId="WW8Num41z1">
    <w:name w:val="WW8Num41z1"/>
    <w:uiPriority w:val="99"/>
    <w:rsid w:val="00A165ED"/>
  </w:style>
  <w:style w:type="character" w:customStyle="1" w:styleId="WW8Num41z2">
    <w:name w:val="WW8Num41z2"/>
    <w:uiPriority w:val="99"/>
    <w:rsid w:val="00A165ED"/>
  </w:style>
  <w:style w:type="character" w:customStyle="1" w:styleId="WW8Num41z3">
    <w:name w:val="WW8Num41z3"/>
    <w:uiPriority w:val="99"/>
    <w:rsid w:val="00A165ED"/>
  </w:style>
  <w:style w:type="character" w:customStyle="1" w:styleId="WW8Num41z4">
    <w:name w:val="WW8Num41z4"/>
    <w:uiPriority w:val="99"/>
    <w:rsid w:val="00A165ED"/>
  </w:style>
  <w:style w:type="character" w:customStyle="1" w:styleId="WW8Num41z5">
    <w:name w:val="WW8Num41z5"/>
    <w:uiPriority w:val="99"/>
    <w:rsid w:val="00A165ED"/>
  </w:style>
  <w:style w:type="character" w:customStyle="1" w:styleId="WW8Num41z6">
    <w:name w:val="WW8Num41z6"/>
    <w:uiPriority w:val="99"/>
    <w:rsid w:val="00A165ED"/>
  </w:style>
  <w:style w:type="character" w:customStyle="1" w:styleId="WW8Num41z7">
    <w:name w:val="WW8Num41z7"/>
    <w:uiPriority w:val="99"/>
    <w:rsid w:val="00A165ED"/>
  </w:style>
  <w:style w:type="character" w:customStyle="1" w:styleId="WW8Num41z8">
    <w:name w:val="WW8Num41z8"/>
    <w:uiPriority w:val="99"/>
    <w:rsid w:val="00A165ED"/>
  </w:style>
  <w:style w:type="character" w:customStyle="1" w:styleId="WW8Num43z1">
    <w:name w:val="WW8Num43z1"/>
    <w:uiPriority w:val="99"/>
    <w:rsid w:val="00A165ED"/>
  </w:style>
  <w:style w:type="character" w:customStyle="1" w:styleId="WW8Num43z2">
    <w:name w:val="WW8Num43z2"/>
    <w:uiPriority w:val="99"/>
    <w:rsid w:val="00A165ED"/>
  </w:style>
  <w:style w:type="character" w:customStyle="1" w:styleId="WW8Num43z3">
    <w:name w:val="WW8Num43z3"/>
    <w:uiPriority w:val="99"/>
    <w:rsid w:val="00A165ED"/>
  </w:style>
  <w:style w:type="character" w:customStyle="1" w:styleId="WW8Num43z4">
    <w:name w:val="WW8Num43z4"/>
    <w:uiPriority w:val="99"/>
    <w:rsid w:val="00A165ED"/>
  </w:style>
  <w:style w:type="character" w:customStyle="1" w:styleId="WW8Num43z5">
    <w:name w:val="WW8Num43z5"/>
    <w:uiPriority w:val="99"/>
    <w:rsid w:val="00A165ED"/>
  </w:style>
  <w:style w:type="character" w:customStyle="1" w:styleId="WW8Num43z6">
    <w:name w:val="WW8Num43z6"/>
    <w:uiPriority w:val="99"/>
    <w:rsid w:val="00A165ED"/>
  </w:style>
  <w:style w:type="character" w:customStyle="1" w:styleId="WW8Num43z7">
    <w:name w:val="WW8Num43z7"/>
    <w:uiPriority w:val="99"/>
    <w:rsid w:val="00A165ED"/>
  </w:style>
  <w:style w:type="character" w:customStyle="1" w:styleId="WW8Num43z8">
    <w:name w:val="WW8Num43z8"/>
    <w:uiPriority w:val="99"/>
    <w:rsid w:val="00A165ED"/>
  </w:style>
  <w:style w:type="character" w:customStyle="1" w:styleId="WW8Num44z2">
    <w:name w:val="WW8Num44z2"/>
    <w:uiPriority w:val="99"/>
    <w:rsid w:val="00A165ED"/>
    <w:rPr>
      <w:rFonts w:ascii="Wingdings" w:hAnsi="Wingdings"/>
    </w:rPr>
  </w:style>
  <w:style w:type="character" w:customStyle="1" w:styleId="WW8Num46z2">
    <w:name w:val="WW8Num46z2"/>
    <w:uiPriority w:val="99"/>
    <w:rsid w:val="00A165ED"/>
    <w:rPr>
      <w:rFonts w:ascii="Wingdings" w:hAnsi="Wingdings"/>
    </w:rPr>
  </w:style>
  <w:style w:type="character" w:customStyle="1" w:styleId="WW8Num47z2">
    <w:name w:val="WW8Num47z2"/>
    <w:uiPriority w:val="99"/>
    <w:rsid w:val="00A165ED"/>
    <w:rPr>
      <w:rFonts w:ascii="Wingdings" w:hAnsi="Wingdings"/>
    </w:rPr>
  </w:style>
  <w:style w:type="character" w:customStyle="1" w:styleId="WW8NumSt31z0">
    <w:name w:val="WW8NumSt31z0"/>
    <w:uiPriority w:val="99"/>
    <w:rsid w:val="00A165ED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A165ED"/>
    <w:rPr>
      <w:vertAlign w:val="superscript"/>
    </w:rPr>
  </w:style>
  <w:style w:type="character" w:customStyle="1" w:styleId="1fffffe">
    <w:name w:val="Знак примечания1"/>
    <w:uiPriority w:val="99"/>
    <w:rsid w:val="00A165ED"/>
    <w:rPr>
      <w:sz w:val="16"/>
    </w:rPr>
  </w:style>
  <w:style w:type="character" w:customStyle="1" w:styleId="EndnoteCharacters">
    <w:name w:val="Endnote Characters"/>
    <w:uiPriority w:val="99"/>
    <w:rsid w:val="00A165ED"/>
    <w:rPr>
      <w:vertAlign w:val="superscript"/>
    </w:rPr>
  </w:style>
  <w:style w:type="paragraph" w:customStyle="1" w:styleId="LO-Normal1">
    <w:name w:val="LO-Normal1"/>
    <w:uiPriority w:val="99"/>
    <w:qFormat/>
    <w:rsid w:val="00A165ED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A165ED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A165E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A165ED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A165ED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A165ED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A165ED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A165ED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A165E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A165ED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A165ED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A165ED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A165ED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A165E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A165ED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A165E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A165ED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A165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A165ED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A165E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A165ED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A165E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A165E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A165ED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A165ED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A165ED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A165ED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A165ED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A165ED"/>
  </w:style>
  <w:style w:type="character" w:customStyle="1" w:styleId="ListLabel8">
    <w:name w:val="ListLabel 8"/>
    <w:uiPriority w:val="99"/>
    <w:qFormat/>
    <w:rsid w:val="00A165ED"/>
  </w:style>
  <w:style w:type="character" w:customStyle="1" w:styleId="ListLabel9">
    <w:name w:val="ListLabel 9"/>
    <w:uiPriority w:val="99"/>
    <w:qFormat/>
    <w:rsid w:val="00A165ED"/>
  </w:style>
  <w:style w:type="character" w:customStyle="1" w:styleId="ListLabel10">
    <w:name w:val="ListLabel 10"/>
    <w:uiPriority w:val="99"/>
    <w:qFormat/>
    <w:rsid w:val="00A165ED"/>
  </w:style>
  <w:style w:type="character" w:customStyle="1" w:styleId="ListLabel11">
    <w:name w:val="ListLabel 11"/>
    <w:uiPriority w:val="99"/>
    <w:qFormat/>
    <w:rsid w:val="00A165ED"/>
  </w:style>
  <w:style w:type="character" w:customStyle="1" w:styleId="ListLabel12">
    <w:name w:val="ListLabel 12"/>
    <w:uiPriority w:val="99"/>
    <w:qFormat/>
    <w:rsid w:val="00A165ED"/>
  </w:style>
  <w:style w:type="character" w:customStyle="1" w:styleId="ListLabel13">
    <w:name w:val="ListLabel 13"/>
    <w:uiPriority w:val="99"/>
    <w:qFormat/>
    <w:rsid w:val="00A165ED"/>
  </w:style>
  <w:style w:type="character" w:customStyle="1" w:styleId="ListLabel14">
    <w:name w:val="ListLabel 14"/>
    <w:uiPriority w:val="99"/>
    <w:qFormat/>
    <w:rsid w:val="00A165ED"/>
  </w:style>
  <w:style w:type="character" w:customStyle="1" w:styleId="ListLabel15">
    <w:name w:val="ListLabel 15"/>
    <w:uiPriority w:val="99"/>
    <w:qFormat/>
    <w:rsid w:val="00A165ED"/>
  </w:style>
  <w:style w:type="character" w:customStyle="1" w:styleId="ListLabel16">
    <w:name w:val="ListLabel 16"/>
    <w:uiPriority w:val="99"/>
    <w:qFormat/>
    <w:rsid w:val="00A165ED"/>
  </w:style>
  <w:style w:type="character" w:customStyle="1" w:styleId="ListLabel17">
    <w:name w:val="ListLabel 17"/>
    <w:uiPriority w:val="99"/>
    <w:qFormat/>
    <w:rsid w:val="00A165ED"/>
  </w:style>
  <w:style w:type="character" w:customStyle="1" w:styleId="ListLabel18">
    <w:name w:val="ListLabel 18"/>
    <w:uiPriority w:val="99"/>
    <w:qFormat/>
    <w:rsid w:val="00A165ED"/>
  </w:style>
  <w:style w:type="character" w:customStyle="1" w:styleId="ListLabel19">
    <w:name w:val="ListLabel 19"/>
    <w:uiPriority w:val="99"/>
    <w:qFormat/>
    <w:rsid w:val="00A165ED"/>
  </w:style>
  <w:style w:type="character" w:customStyle="1" w:styleId="ListLabel20">
    <w:name w:val="ListLabel 20"/>
    <w:uiPriority w:val="99"/>
    <w:qFormat/>
    <w:rsid w:val="00A165ED"/>
  </w:style>
  <w:style w:type="character" w:customStyle="1" w:styleId="ListLabel21">
    <w:name w:val="ListLabel 21"/>
    <w:uiPriority w:val="99"/>
    <w:qFormat/>
    <w:rsid w:val="00A165ED"/>
  </w:style>
  <w:style w:type="character" w:customStyle="1" w:styleId="ListLabel22">
    <w:name w:val="ListLabel 22"/>
    <w:uiPriority w:val="99"/>
    <w:qFormat/>
    <w:rsid w:val="00A165ED"/>
  </w:style>
  <w:style w:type="character" w:customStyle="1" w:styleId="ListLabel23">
    <w:name w:val="ListLabel 23"/>
    <w:uiPriority w:val="99"/>
    <w:qFormat/>
    <w:rsid w:val="00A165ED"/>
  </w:style>
  <w:style w:type="character" w:customStyle="1" w:styleId="ListLabel24">
    <w:name w:val="ListLabel 24"/>
    <w:uiPriority w:val="99"/>
    <w:qFormat/>
    <w:rsid w:val="00A165ED"/>
  </w:style>
  <w:style w:type="character" w:customStyle="1" w:styleId="ListLabel25">
    <w:name w:val="ListLabel 25"/>
    <w:uiPriority w:val="99"/>
    <w:qFormat/>
    <w:rsid w:val="00A165ED"/>
  </w:style>
  <w:style w:type="character" w:customStyle="1" w:styleId="ListLabel26">
    <w:name w:val="ListLabel 26"/>
    <w:uiPriority w:val="99"/>
    <w:qFormat/>
    <w:rsid w:val="00A165ED"/>
  </w:style>
  <w:style w:type="character" w:customStyle="1" w:styleId="ListLabel27">
    <w:name w:val="ListLabel 27"/>
    <w:uiPriority w:val="99"/>
    <w:qFormat/>
    <w:rsid w:val="00A165ED"/>
  </w:style>
  <w:style w:type="character" w:customStyle="1" w:styleId="ListLabel28">
    <w:name w:val="ListLabel 28"/>
    <w:uiPriority w:val="99"/>
    <w:qFormat/>
    <w:rsid w:val="00A165ED"/>
  </w:style>
  <w:style w:type="character" w:customStyle="1" w:styleId="ListLabel29">
    <w:name w:val="ListLabel 29"/>
    <w:uiPriority w:val="99"/>
    <w:qFormat/>
    <w:rsid w:val="00A165ED"/>
  </w:style>
  <w:style w:type="character" w:customStyle="1" w:styleId="ListLabel30">
    <w:name w:val="ListLabel 30"/>
    <w:uiPriority w:val="99"/>
    <w:qFormat/>
    <w:rsid w:val="00A165ED"/>
  </w:style>
  <w:style w:type="character" w:customStyle="1" w:styleId="ListLabel31">
    <w:name w:val="ListLabel 31"/>
    <w:uiPriority w:val="99"/>
    <w:qFormat/>
    <w:rsid w:val="00A165ED"/>
  </w:style>
  <w:style w:type="character" w:customStyle="1" w:styleId="ListLabel32">
    <w:name w:val="ListLabel 32"/>
    <w:uiPriority w:val="99"/>
    <w:qFormat/>
    <w:rsid w:val="00A165ED"/>
  </w:style>
  <w:style w:type="character" w:customStyle="1" w:styleId="ListLabel33">
    <w:name w:val="ListLabel 33"/>
    <w:uiPriority w:val="99"/>
    <w:qFormat/>
    <w:rsid w:val="00A165ED"/>
  </w:style>
  <w:style w:type="character" w:customStyle="1" w:styleId="ListLabel34">
    <w:name w:val="ListLabel 34"/>
    <w:uiPriority w:val="99"/>
    <w:qFormat/>
    <w:rsid w:val="00A165ED"/>
    <w:rPr>
      <w:color w:val="00000A"/>
    </w:rPr>
  </w:style>
  <w:style w:type="character" w:customStyle="1" w:styleId="ListLabel35">
    <w:name w:val="ListLabel 35"/>
    <w:uiPriority w:val="99"/>
    <w:qFormat/>
    <w:rsid w:val="00A165ED"/>
  </w:style>
  <w:style w:type="character" w:customStyle="1" w:styleId="ListLabel36">
    <w:name w:val="ListLabel 36"/>
    <w:uiPriority w:val="99"/>
    <w:qFormat/>
    <w:rsid w:val="00A165ED"/>
  </w:style>
  <w:style w:type="character" w:customStyle="1" w:styleId="ListLabel37">
    <w:name w:val="ListLabel 37"/>
    <w:uiPriority w:val="99"/>
    <w:qFormat/>
    <w:rsid w:val="00A165ED"/>
  </w:style>
  <w:style w:type="character" w:customStyle="1" w:styleId="ListLabel38">
    <w:name w:val="ListLabel 38"/>
    <w:uiPriority w:val="99"/>
    <w:qFormat/>
    <w:rsid w:val="00A165ED"/>
  </w:style>
  <w:style w:type="character" w:customStyle="1" w:styleId="ListLabel39">
    <w:name w:val="ListLabel 39"/>
    <w:uiPriority w:val="99"/>
    <w:qFormat/>
    <w:rsid w:val="00A165ED"/>
  </w:style>
  <w:style w:type="character" w:customStyle="1" w:styleId="ListLabel40">
    <w:name w:val="ListLabel 40"/>
    <w:uiPriority w:val="99"/>
    <w:qFormat/>
    <w:rsid w:val="00A165ED"/>
  </w:style>
  <w:style w:type="character" w:customStyle="1" w:styleId="ListLabel41">
    <w:name w:val="ListLabel 41"/>
    <w:uiPriority w:val="99"/>
    <w:qFormat/>
    <w:rsid w:val="00A165ED"/>
  </w:style>
  <w:style w:type="character" w:customStyle="1" w:styleId="ListLabel42">
    <w:name w:val="ListLabel 42"/>
    <w:uiPriority w:val="99"/>
    <w:qFormat/>
    <w:rsid w:val="00A165ED"/>
  </w:style>
  <w:style w:type="character" w:customStyle="1" w:styleId="ListLabel43">
    <w:name w:val="ListLabel 43"/>
    <w:uiPriority w:val="99"/>
    <w:qFormat/>
    <w:rsid w:val="00A165ED"/>
  </w:style>
  <w:style w:type="character" w:customStyle="1" w:styleId="ListLabel44">
    <w:name w:val="ListLabel 44"/>
    <w:uiPriority w:val="99"/>
    <w:qFormat/>
    <w:rsid w:val="00A165ED"/>
  </w:style>
  <w:style w:type="character" w:customStyle="1" w:styleId="ListLabel45">
    <w:name w:val="ListLabel 45"/>
    <w:uiPriority w:val="99"/>
    <w:qFormat/>
    <w:rsid w:val="00A165ED"/>
  </w:style>
  <w:style w:type="character" w:customStyle="1" w:styleId="ListLabel46">
    <w:name w:val="ListLabel 46"/>
    <w:uiPriority w:val="99"/>
    <w:qFormat/>
    <w:rsid w:val="00A165ED"/>
  </w:style>
  <w:style w:type="character" w:customStyle="1" w:styleId="ListLabel47">
    <w:name w:val="ListLabel 47"/>
    <w:uiPriority w:val="99"/>
    <w:qFormat/>
    <w:rsid w:val="00A165ED"/>
  </w:style>
  <w:style w:type="character" w:customStyle="1" w:styleId="ListLabel48">
    <w:name w:val="ListLabel 48"/>
    <w:uiPriority w:val="99"/>
    <w:qFormat/>
    <w:rsid w:val="00A165ED"/>
  </w:style>
  <w:style w:type="character" w:customStyle="1" w:styleId="ListLabel49">
    <w:name w:val="ListLabel 49"/>
    <w:uiPriority w:val="99"/>
    <w:qFormat/>
    <w:rsid w:val="00A165ED"/>
  </w:style>
  <w:style w:type="character" w:customStyle="1" w:styleId="ListLabel50">
    <w:name w:val="ListLabel 50"/>
    <w:uiPriority w:val="99"/>
    <w:qFormat/>
    <w:rsid w:val="00A165ED"/>
  </w:style>
  <w:style w:type="character" w:customStyle="1" w:styleId="ListLabel51">
    <w:name w:val="ListLabel 51"/>
    <w:uiPriority w:val="99"/>
    <w:qFormat/>
    <w:rsid w:val="00A165ED"/>
  </w:style>
  <w:style w:type="character" w:customStyle="1" w:styleId="ListLabel52">
    <w:name w:val="ListLabel 52"/>
    <w:uiPriority w:val="99"/>
    <w:qFormat/>
    <w:rsid w:val="00A165ED"/>
  </w:style>
  <w:style w:type="character" w:customStyle="1" w:styleId="ListLabel53">
    <w:name w:val="ListLabel 53"/>
    <w:uiPriority w:val="99"/>
    <w:qFormat/>
    <w:rsid w:val="00A165ED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A165ED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A165ED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A165ED"/>
  </w:style>
  <w:style w:type="character" w:customStyle="1" w:styleId="ListLabel57">
    <w:name w:val="ListLabel 57"/>
    <w:uiPriority w:val="99"/>
    <w:qFormat/>
    <w:rsid w:val="00A165ED"/>
  </w:style>
  <w:style w:type="character" w:customStyle="1" w:styleId="ListLabel58">
    <w:name w:val="ListLabel 58"/>
    <w:uiPriority w:val="99"/>
    <w:qFormat/>
    <w:rsid w:val="00A165ED"/>
  </w:style>
  <w:style w:type="character" w:customStyle="1" w:styleId="ListLabel59">
    <w:name w:val="ListLabel 59"/>
    <w:uiPriority w:val="99"/>
    <w:qFormat/>
    <w:rsid w:val="00A165ED"/>
  </w:style>
  <w:style w:type="character" w:customStyle="1" w:styleId="ListLabel60">
    <w:name w:val="ListLabel 60"/>
    <w:uiPriority w:val="99"/>
    <w:qFormat/>
    <w:rsid w:val="00A165ED"/>
  </w:style>
  <w:style w:type="character" w:customStyle="1" w:styleId="ListLabel61">
    <w:name w:val="ListLabel 61"/>
    <w:uiPriority w:val="99"/>
    <w:qFormat/>
    <w:rsid w:val="00A165ED"/>
  </w:style>
  <w:style w:type="character" w:customStyle="1" w:styleId="ListLabel62">
    <w:name w:val="ListLabel 62"/>
    <w:uiPriority w:val="99"/>
    <w:qFormat/>
    <w:rsid w:val="00A165ED"/>
  </w:style>
  <w:style w:type="character" w:customStyle="1" w:styleId="ListLabel63">
    <w:name w:val="ListLabel 63"/>
    <w:uiPriority w:val="99"/>
    <w:qFormat/>
    <w:rsid w:val="00A165ED"/>
    <w:rPr>
      <w:sz w:val="24"/>
    </w:rPr>
  </w:style>
  <w:style w:type="character" w:customStyle="1" w:styleId="ListLabel64">
    <w:name w:val="ListLabel 64"/>
    <w:uiPriority w:val="99"/>
    <w:qFormat/>
    <w:rsid w:val="00A165ED"/>
  </w:style>
  <w:style w:type="character" w:customStyle="1" w:styleId="ListLabel65">
    <w:name w:val="ListLabel 65"/>
    <w:uiPriority w:val="99"/>
    <w:qFormat/>
    <w:rsid w:val="00A165ED"/>
  </w:style>
  <w:style w:type="character" w:customStyle="1" w:styleId="ListLabel66">
    <w:name w:val="ListLabel 66"/>
    <w:uiPriority w:val="99"/>
    <w:qFormat/>
    <w:rsid w:val="00A165ED"/>
  </w:style>
  <w:style w:type="character" w:customStyle="1" w:styleId="ListLabel67">
    <w:name w:val="ListLabel 67"/>
    <w:uiPriority w:val="99"/>
    <w:qFormat/>
    <w:rsid w:val="00A165ED"/>
  </w:style>
  <w:style w:type="character" w:customStyle="1" w:styleId="ListLabel68">
    <w:name w:val="ListLabel 68"/>
    <w:uiPriority w:val="99"/>
    <w:qFormat/>
    <w:rsid w:val="00A165ED"/>
  </w:style>
  <w:style w:type="character" w:customStyle="1" w:styleId="ListLabel69">
    <w:name w:val="ListLabel 69"/>
    <w:uiPriority w:val="99"/>
    <w:qFormat/>
    <w:rsid w:val="00A165ED"/>
  </w:style>
  <w:style w:type="character" w:customStyle="1" w:styleId="ListLabel70">
    <w:name w:val="ListLabel 70"/>
    <w:uiPriority w:val="99"/>
    <w:qFormat/>
    <w:rsid w:val="00A165ED"/>
  </w:style>
  <w:style w:type="character" w:customStyle="1" w:styleId="ListLabel71">
    <w:name w:val="ListLabel 71"/>
    <w:uiPriority w:val="99"/>
    <w:qFormat/>
    <w:rsid w:val="00A165ED"/>
  </w:style>
  <w:style w:type="character" w:customStyle="1" w:styleId="ListLabel72">
    <w:name w:val="ListLabel 72"/>
    <w:uiPriority w:val="99"/>
    <w:qFormat/>
    <w:rsid w:val="00A165ED"/>
  </w:style>
  <w:style w:type="character" w:customStyle="1" w:styleId="ListLabel73">
    <w:name w:val="ListLabel 73"/>
    <w:uiPriority w:val="99"/>
    <w:qFormat/>
    <w:rsid w:val="00A165ED"/>
  </w:style>
  <w:style w:type="character" w:customStyle="1" w:styleId="ListLabel74">
    <w:name w:val="ListLabel 74"/>
    <w:uiPriority w:val="99"/>
    <w:qFormat/>
    <w:rsid w:val="00A165ED"/>
  </w:style>
  <w:style w:type="character" w:customStyle="1" w:styleId="ListLabel75">
    <w:name w:val="ListLabel 75"/>
    <w:uiPriority w:val="99"/>
    <w:qFormat/>
    <w:rsid w:val="00A165ED"/>
  </w:style>
  <w:style w:type="character" w:customStyle="1" w:styleId="ListLabel76">
    <w:name w:val="ListLabel 76"/>
    <w:uiPriority w:val="99"/>
    <w:qFormat/>
    <w:rsid w:val="00A165ED"/>
  </w:style>
  <w:style w:type="character" w:customStyle="1" w:styleId="ListLabel77">
    <w:name w:val="ListLabel 77"/>
    <w:uiPriority w:val="99"/>
    <w:qFormat/>
    <w:rsid w:val="00A165ED"/>
  </w:style>
  <w:style w:type="character" w:customStyle="1" w:styleId="ListLabel78">
    <w:name w:val="ListLabel 78"/>
    <w:uiPriority w:val="99"/>
    <w:qFormat/>
    <w:rsid w:val="00A165ED"/>
    <w:rPr>
      <w:sz w:val="24"/>
    </w:rPr>
  </w:style>
  <w:style w:type="character" w:customStyle="1" w:styleId="ListLabel79">
    <w:name w:val="ListLabel 79"/>
    <w:uiPriority w:val="99"/>
    <w:qFormat/>
    <w:rsid w:val="00A165ED"/>
  </w:style>
  <w:style w:type="character" w:customStyle="1" w:styleId="ListLabel80">
    <w:name w:val="ListLabel 80"/>
    <w:uiPriority w:val="99"/>
    <w:qFormat/>
    <w:rsid w:val="00A165ED"/>
  </w:style>
  <w:style w:type="character" w:customStyle="1" w:styleId="ListLabel81">
    <w:name w:val="ListLabel 81"/>
    <w:uiPriority w:val="99"/>
    <w:qFormat/>
    <w:rsid w:val="00A165ED"/>
  </w:style>
  <w:style w:type="character" w:customStyle="1" w:styleId="ListLabel82">
    <w:name w:val="ListLabel 82"/>
    <w:uiPriority w:val="99"/>
    <w:qFormat/>
    <w:rsid w:val="00A165ED"/>
  </w:style>
  <w:style w:type="character" w:customStyle="1" w:styleId="ListLabel83">
    <w:name w:val="ListLabel 83"/>
    <w:uiPriority w:val="99"/>
    <w:qFormat/>
    <w:rsid w:val="00A165ED"/>
  </w:style>
  <w:style w:type="character" w:customStyle="1" w:styleId="ListLabel84">
    <w:name w:val="ListLabel 84"/>
    <w:uiPriority w:val="99"/>
    <w:qFormat/>
    <w:rsid w:val="00A165ED"/>
  </w:style>
  <w:style w:type="character" w:customStyle="1" w:styleId="ListLabel85">
    <w:name w:val="ListLabel 85"/>
    <w:uiPriority w:val="99"/>
    <w:qFormat/>
    <w:rsid w:val="00A165ED"/>
  </w:style>
  <w:style w:type="character" w:customStyle="1" w:styleId="ListLabel86">
    <w:name w:val="ListLabel 86"/>
    <w:uiPriority w:val="99"/>
    <w:qFormat/>
    <w:rsid w:val="00A165ED"/>
  </w:style>
  <w:style w:type="character" w:customStyle="1" w:styleId="ListLabel87">
    <w:name w:val="ListLabel 87"/>
    <w:uiPriority w:val="99"/>
    <w:qFormat/>
    <w:rsid w:val="00A165ED"/>
  </w:style>
  <w:style w:type="character" w:customStyle="1" w:styleId="ListLabel88">
    <w:name w:val="ListLabel 88"/>
    <w:uiPriority w:val="99"/>
    <w:qFormat/>
    <w:rsid w:val="00A165ED"/>
  </w:style>
  <w:style w:type="character" w:customStyle="1" w:styleId="ListLabel89">
    <w:name w:val="ListLabel 89"/>
    <w:uiPriority w:val="99"/>
    <w:qFormat/>
    <w:rsid w:val="00A165ED"/>
  </w:style>
  <w:style w:type="character" w:customStyle="1" w:styleId="ListLabel90">
    <w:name w:val="ListLabel 90"/>
    <w:uiPriority w:val="99"/>
    <w:qFormat/>
    <w:rsid w:val="00A165ED"/>
  </w:style>
  <w:style w:type="character" w:customStyle="1" w:styleId="ListLabel91">
    <w:name w:val="ListLabel 91"/>
    <w:uiPriority w:val="99"/>
    <w:qFormat/>
    <w:rsid w:val="00A165ED"/>
  </w:style>
  <w:style w:type="character" w:customStyle="1" w:styleId="ListLabel92">
    <w:name w:val="ListLabel 92"/>
    <w:uiPriority w:val="99"/>
    <w:qFormat/>
    <w:rsid w:val="00A165ED"/>
  </w:style>
  <w:style w:type="character" w:customStyle="1" w:styleId="ListLabel93">
    <w:name w:val="ListLabel 93"/>
    <w:uiPriority w:val="99"/>
    <w:qFormat/>
    <w:rsid w:val="00A165ED"/>
  </w:style>
  <w:style w:type="character" w:customStyle="1" w:styleId="ListLabel94">
    <w:name w:val="ListLabel 94"/>
    <w:uiPriority w:val="99"/>
    <w:qFormat/>
    <w:rsid w:val="00A165ED"/>
  </w:style>
  <w:style w:type="character" w:customStyle="1" w:styleId="ListLabel95">
    <w:name w:val="ListLabel 95"/>
    <w:uiPriority w:val="99"/>
    <w:qFormat/>
    <w:rsid w:val="00A165ED"/>
  </w:style>
  <w:style w:type="character" w:customStyle="1" w:styleId="ListLabel96">
    <w:name w:val="ListLabel 96"/>
    <w:uiPriority w:val="99"/>
    <w:qFormat/>
    <w:rsid w:val="00A165ED"/>
    <w:rPr>
      <w:sz w:val="24"/>
    </w:rPr>
  </w:style>
  <w:style w:type="character" w:customStyle="1" w:styleId="ListLabel97">
    <w:name w:val="ListLabel 97"/>
    <w:uiPriority w:val="99"/>
    <w:qFormat/>
    <w:rsid w:val="00A165ED"/>
  </w:style>
  <w:style w:type="character" w:customStyle="1" w:styleId="ListLabel98">
    <w:name w:val="ListLabel 98"/>
    <w:uiPriority w:val="99"/>
    <w:qFormat/>
    <w:rsid w:val="00A165ED"/>
  </w:style>
  <w:style w:type="character" w:customStyle="1" w:styleId="ListLabel99">
    <w:name w:val="ListLabel 99"/>
    <w:uiPriority w:val="99"/>
    <w:qFormat/>
    <w:rsid w:val="00A165ED"/>
  </w:style>
  <w:style w:type="character" w:customStyle="1" w:styleId="ListLabel100">
    <w:name w:val="ListLabel 100"/>
    <w:uiPriority w:val="99"/>
    <w:qFormat/>
    <w:rsid w:val="00A165ED"/>
  </w:style>
  <w:style w:type="character" w:customStyle="1" w:styleId="ListLabel101">
    <w:name w:val="ListLabel 101"/>
    <w:uiPriority w:val="99"/>
    <w:qFormat/>
    <w:rsid w:val="00A165ED"/>
  </w:style>
  <w:style w:type="character" w:customStyle="1" w:styleId="ListLabel102">
    <w:name w:val="ListLabel 102"/>
    <w:uiPriority w:val="99"/>
    <w:qFormat/>
    <w:rsid w:val="00A165ED"/>
  </w:style>
  <w:style w:type="character" w:customStyle="1" w:styleId="ListLabel103">
    <w:name w:val="ListLabel 103"/>
    <w:uiPriority w:val="99"/>
    <w:qFormat/>
    <w:rsid w:val="00A165ED"/>
  </w:style>
  <w:style w:type="character" w:customStyle="1" w:styleId="ListLabel104">
    <w:name w:val="ListLabel 104"/>
    <w:uiPriority w:val="99"/>
    <w:qFormat/>
    <w:rsid w:val="00A165ED"/>
  </w:style>
  <w:style w:type="character" w:customStyle="1" w:styleId="ListLabel105">
    <w:name w:val="ListLabel 105"/>
    <w:uiPriority w:val="99"/>
    <w:qFormat/>
    <w:rsid w:val="00A165ED"/>
  </w:style>
  <w:style w:type="character" w:customStyle="1" w:styleId="ListLabel106">
    <w:name w:val="ListLabel 106"/>
    <w:uiPriority w:val="99"/>
    <w:qFormat/>
    <w:rsid w:val="00A165ED"/>
  </w:style>
  <w:style w:type="character" w:customStyle="1" w:styleId="ListLabel107">
    <w:name w:val="ListLabel 107"/>
    <w:uiPriority w:val="99"/>
    <w:qFormat/>
    <w:rsid w:val="00A165ED"/>
  </w:style>
  <w:style w:type="character" w:customStyle="1" w:styleId="ListLabel108">
    <w:name w:val="ListLabel 108"/>
    <w:uiPriority w:val="99"/>
    <w:qFormat/>
    <w:rsid w:val="00A165ED"/>
  </w:style>
  <w:style w:type="character" w:customStyle="1" w:styleId="ListLabel109">
    <w:name w:val="ListLabel 109"/>
    <w:uiPriority w:val="99"/>
    <w:qFormat/>
    <w:rsid w:val="00A165ED"/>
  </w:style>
  <w:style w:type="character" w:customStyle="1" w:styleId="ListLabel110">
    <w:name w:val="ListLabel 110"/>
    <w:uiPriority w:val="99"/>
    <w:qFormat/>
    <w:rsid w:val="00A165ED"/>
  </w:style>
  <w:style w:type="character" w:customStyle="1" w:styleId="ListLabel111">
    <w:name w:val="ListLabel 111"/>
    <w:uiPriority w:val="99"/>
    <w:qFormat/>
    <w:rsid w:val="00A165ED"/>
  </w:style>
  <w:style w:type="character" w:customStyle="1" w:styleId="ListLabel112">
    <w:name w:val="ListLabel 112"/>
    <w:uiPriority w:val="99"/>
    <w:qFormat/>
    <w:rsid w:val="00A165ED"/>
  </w:style>
  <w:style w:type="character" w:customStyle="1" w:styleId="ListLabel113">
    <w:name w:val="ListLabel 113"/>
    <w:uiPriority w:val="99"/>
    <w:qFormat/>
    <w:rsid w:val="00A165ED"/>
  </w:style>
  <w:style w:type="character" w:customStyle="1" w:styleId="ListLabel114">
    <w:name w:val="ListLabel 114"/>
    <w:uiPriority w:val="99"/>
    <w:qFormat/>
    <w:rsid w:val="00A165ED"/>
    <w:rPr>
      <w:sz w:val="24"/>
    </w:rPr>
  </w:style>
  <w:style w:type="character" w:customStyle="1" w:styleId="ListLabel115">
    <w:name w:val="ListLabel 115"/>
    <w:uiPriority w:val="99"/>
    <w:qFormat/>
    <w:rsid w:val="00A165ED"/>
  </w:style>
  <w:style w:type="character" w:customStyle="1" w:styleId="ListLabel116">
    <w:name w:val="ListLabel 116"/>
    <w:uiPriority w:val="99"/>
    <w:qFormat/>
    <w:rsid w:val="00A165ED"/>
  </w:style>
  <w:style w:type="character" w:customStyle="1" w:styleId="ListLabel117">
    <w:name w:val="ListLabel 117"/>
    <w:uiPriority w:val="99"/>
    <w:qFormat/>
    <w:rsid w:val="00A165ED"/>
  </w:style>
  <w:style w:type="character" w:customStyle="1" w:styleId="ListLabel118">
    <w:name w:val="ListLabel 118"/>
    <w:uiPriority w:val="99"/>
    <w:qFormat/>
    <w:rsid w:val="00A165ED"/>
  </w:style>
  <w:style w:type="character" w:customStyle="1" w:styleId="ListLabel119">
    <w:name w:val="ListLabel 119"/>
    <w:uiPriority w:val="99"/>
    <w:qFormat/>
    <w:rsid w:val="00A165ED"/>
  </w:style>
  <w:style w:type="character" w:customStyle="1" w:styleId="ListLabel120">
    <w:name w:val="ListLabel 120"/>
    <w:uiPriority w:val="99"/>
    <w:qFormat/>
    <w:rsid w:val="00A165ED"/>
  </w:style>
  <w:style w:type="character" w:customStyle="1" w:styleId="ListLabel121">
    <w:name w:val="ListLabel 121"/>
    <w:uiPriority w:val="99"/>
    <w:qFormat/>
    <w:rsid w:val="00A165ED"/>
  </w:style>
  <w:style w:type="character" w:customStyle="1" w:styleId="ListLabel122">
    <w:name w:val="ListLabel 122"/>
    <w:uiPriority w:val="99"/>
    <w:qFormat/>
    <w:rsid w:val="00A165ED"/>
  </w:style>
  <w:style w:type="character" w:customStyle="1" w:styleId="ListLabel123">
    <w:name w:val="ListLabel 123"/>
    <w:uiPriority w:val="99"/>
    <w:qFormat/>
    <w:rsid w:val="00A165ED"/>
  </w:style>
  <w:style w:type="character" w:customStyle="1" w:styleId="ListLabel124">
    <w:name w:val="ListLabel 124"/>
    <w:uiPriority w:val="99"/>
    <w:qFormat/>
    <w:rsid w:val="00A165ED"/>
  </w:style>
  <w:style w:type="character" w:customStyle="1" w:styleId="ListLabel125">
    <w:name w:val="ListLabel 125"/>
    <w:uiPriority w:val="99"/>
    <w:qFormat/>
    <w:rsid w:val="00A165ED"/>
  </w:style>
  <w:style w:type="character" w:customStyle="1" w:styleId="ListLabel126">
    <w:name w:val="ListLabel 126"/>
    <w:uiPriority w:val="99"/>
    <w:qFormat/>
    <w:rsid w:val="00A165ED"/>
  </w:style>
  <w:style w:type="character" w:customStyle="1" w:styleId="ListLabel127">
    <w:name w:val="ListLabel 127"/>
    <w:uiPriority w:val="99"/>
    <w:qFormat/>
    <w:rsid w:val="00A165ED"/>
  </w:style>
  <w:style w:type="character" w:customStyle="1" w:styleId="ListLabel128">
    <w:name w:val="ListLabel 128"/>
    <w:uiPriority w:val="99"/>
    <w:qFormat/>
    <w:rsid w:val="00A165ED"/>
  </w:style>
  <w:style w:type="character" w:customStyle="1" w:styleId="ListLabel129">
    <w:name w:val="ListLabel 129"/>
    <w:uiPriority w:val="99"/>
    <w:qFormat/>
    <w:rsid w:val="00A165ED"/>
  </w:style>
  <w:style w:type="character" w:customStyle="1" w:styleId="ListLabel130">
    <w:name w:val="ListLabel 130"/>
    <w:uiPriority w:val="99"/>
    <w:qFormat/>
    <w:rsid w:val="00A165ED"/>
  </w:style>
  <w:style w:type="character" w:customStyle="1" w:styleId="ListLabel131">
    <w:name w:val="ListLabel 131"/>
    <w:uiPriority w:val="99"/>
    <w:qFormat/>
    <w:rsid w:val="00A165ED"/>
  </w:style>
  <w:style w:type="character" w:customStyle="1" w:styleId="ListLabel132">
    <w:name w:val="ListLabel 132"/>
    <w:uiPriority w:val="99"/>
    <w:qFormat/>
    <w:rsid w:val="00A165ED"/>
  </w:style>
  <w:style w:type="character" w:customStyle="1" w:styleId="ListLabel133">
    <w:name w:val="ListLabel 133"/>
    <w:uiPriority w:val="99"/>
    <w:qFormat/>
    <w:rsid w:val="00A165ED"/>
  </w:style>
  <w:style w:type="character" w:customStyle="1" w:styleId="ListLabel134">
    <w:name w:val="ListLabel 134"/>
    <w:uiPriority w:val="99"/>
    <w:qFormat/>
    <w:rsid w:val="00A165ED"/>
  </w:style>
  <w:style w:type="character" w:customStyle="1" w:styleId="ListLabel135">
    <w:name w:val="ListLabel 135"/>
    <w:uiPriority w:val="99"/>
    <w:qFormat/>
    <w:rsid w:val="00A165ED"/>
  </w:style>
  <w:style w:type="character" w:customStyle="1" w:styleId="ListLabel136">
    <w:name w:val="ListLabel 136"/>
    <w:uiPriority w:val="99"/>
    <w:qFormat/>
    <w:rsid w:val="00A165ED"/>
  </w:style>
  <w:style w:type="character" w:customStyle="1" w:styleId="ListLabel137">
    <w:name w:val="ListLabel 137"/>
    <w:uiPriority w:val="99"/>
    <w:qFormat/>
    <w:rsid w:val="00A165ED"/>
  </w:style>
  <w:style w:type="character" w:customStyle="1" w:styleId="ListLabel138">
    <w:name w:val="ListLabel 138"/>
    <w:uiPriority w:val="99"/>
    <w:qFormat/>
    <w:rsid w:val="00A165ED"/>
  </w:style>
  <w:style w:type="character" w:customStyle="1" w:styleId="ListLabel139">
    <w:name w:val="ListLabel 139"/>
    <w:uiPriority w:val="99"/>
    <w:qFormat/>
    <w:rsid w:val="00A165ED"/>
  </w:style>
  <w:style w:type="character" w:customStyle="1" w:styleId="ListLabel140">
    <w:name w:val="ListLabel 140"/>
    <w:uiPriority w:val="99"/>
    <w:qFormat/>
    <w:rsid w:val="00A165ED"/>
  </w:style>
  <w:style w:type="character" w:customStyle="1" w:styleId="ListLabel141">
    <w:name w:val="ListLabel 141"/>
    <w:uiPriority w:val="99"/>
    <w:qFormat/>
    <w:rsid w:val="00A165ED"/>
  </w:style>
  <w:style w:type="character" w:customStyle="1" w:styleId="ListLabel142">
    <w:name w:val="ListLabel 142"/>
    <w:uiPriority w:val="99"/>
    <w:qFormat/>
    <w:rsid w:val="00A165ED"/>
  </w:style>
  <w:style w:type="character" w:customStyle="1" w:styleId="ListLabel143">
    <w:name w:val="ListLabel 143"/>
    <w:uiPriority w:val="99"/>
    <w:qFormat/>
    <w:rsid w:val="00A165ED"/>
  </w:style>
  <w:style w:type="character" w:customStyle="1" w:styleId="ListLabel144">
    <w:name w:val="ListLabel 144"/>
    <w:uiPriority w:val="99"/>
    <w:qFormat/>
    <w:rsid w:val="00A165ED"/>
  </w:style>
  <w:style w:type="character" w:customStyle="1" w:styleId="ListLabel145">
    <w:name w:val="ListLabel 145"/>
    <w:uiPriority w:val="99"/>
    <w:qFormat/>
    <w:rsid w:val="00A165ED"/>
  </w:style>
  <w:style w:type="character" w:customStyle="1" w:styleId="ListLabel146">
    <w:name w:val="ListLabel 146"/>
    <w:uiPriority w:val="99"/>
    <w:qFormat/>
    <w:rsid w:val="00A165ED"/>
  </w:style>
  <w:style w:type="character" w:customStyle="1" w:styleId="ListLabel147">
    <w:name w:val="ListLabel 147"/>
    <w:uiPriority w:val="99"/>
    <w:qFormat/>
    <w:rsid w:val="00A165ED"/>
  </w:style>
  <w:style w:type="character" w:customStyle="1" w:styleId="ListLabel148">
    <w:name w:val="ListLabel 148"/>
    <w:uiPriority w:val="99"/>
    <w:qFormat/>
    <w:rsid w:val="00A165ED"/>
  </w:style>
  <w:style w:type="character" w:customStyle="1" w:styleId="ListLabel149">
    <w:name w:val="ListLabel 149"/>
    <w:uiPriority w:val="99"/>
    <w:qFormat/>
    <w:rsid w:val="00A165ED"/>
  </w:style>
  <w:style w:type="character" w:customStyle="1" w:styleId="ListLabel150">
    <w:name w:val="ListLabel 150"/>
    <w:uiPriority w:val="99"/>
    <w:qFormat/>
    <w:rsid w:val="00A165ED"/>
    <w:rPr>
      <w:sz w:val="24"/>
    </w:rPr>
  </w:style>
  <w:style w:type="character" w:customStyle="1" w:styleId="ListLabel151">
    <w:name w:val="ListLabel 151"/>
    <w:uiPriority w:val="99"/>
    <w:qFormat/>
    <w:rsid w:val="00A165ED"/>
  </w:style>
  <w:style w:type="character" w:customStyle="1" w:styleId="ListLabel152">
    <w:name w:val="ListLabel 152"/>
    <w:uiPriority w:val="99"/>
    <w:qFormat/>
    <w:rsid w:val="00A165ED"/>
  </w:style>
  <w:style w:type="character" w:customStyle="1" w:styleId="ListLabel153">
    <w:name w:val="ListLabel 153"/>
    <w:uiPriority w:val="99"/>
    <w:qFormat/>
    <w:rsid w:val="00A165ED"/>
  </w:style>
  <w:style w:type="character" w:customStyle="1" w:styleId="ListLabel154">
    <w:name w:val="ListLabel 154"/>
    <w:uiPriority w:val="99"/>
    <w:qFormat/>
    <w:rsid w:val="00A165ED"/>
  </w:style>
  <w:style w:type="character" w:customStyle="1" w:styleId="ListLabel155">
    <w:name w:val="ListLabel 155"/>
    <w:uiPriority w:val="99"/>
    <w:qFormat/>
    <w:rsid w:val="00A165ED"/>
  </w:style>
  <w:style w:type="character" w:customStyle="1" w:styleId="ListLabel156">
    <w:name w:val="ListLabel 156"/>
    <w:uiPriority w:val="99"/>
    <w:qFormat/>
    <w:rsid w:val="00A165ED"/>
  </w:style>
  <w:style w:type="character" w:customStyle="1" w:styleId="ListLabel157">
    <w:name w:val="ListLabel 157"/>
    <w:uiPriority w:val="99"/>
    <w:qFormat/>
    <w:rsid w:val="00A165ED"/>
  </w:style>
  <w:style w:type="character" w:customStyle="1" w:styleId="ListLabel158">
    <w:name w:val="ListLabel 158"/>
    <w:uiPriority w:val="99"/>
    <w:qFormat/>
    <w:rsid w:val="00A165ED"/>
  </w:style>
  <w:style w:type="character" w:customStyle="1" w:styleId="ListLabel159">
    <w:name w:val="ListLabel 159"/>
    <w:uiPriority w:val="99"/>
    <w:qFormat/>
    <w:rsid w:val="00A165ED"/>
    <w:rPr>
      <w:sz w:val="24"/>
    </w:rPr>
  </w:style>
  <w:style w:type="character" w:customStyle="1" w:styleId="ListLabel160">
    <w:name w:val="ListLabel 160"/>
    <w:uiPriority w:val="99"/>
    <w:qFormat/>
    <w:rsid w:val="00A165ED"/>
  </w:style>
  <w:style w:type="character" w:customStyle="1" w:styleId="ListLabel161">
    <w:name w:val="ListLabel 161"/>
    <w:uiPriority w:val="99"/>
    <w:qFormat/>
    <w:rsid w:val="00A165ED"/>
  </w:style>
  <w:style w:type="character" w:customStyle="1" w:styleId="ListLabel162">
    <w:name w:val="ListLabel 162"/>
    <w:uiPriority w:val="99"/>
    <w:qFormat/>
    <w:rsid w:val="00A165ED"/>
  </w:style>
  <w:style w:type="character" w:customStyle="1" w:styleId="ListLabel163">
    <w:name w:val="ListLabel 163"/>
    <w:uiPriority w:val="99"/>
    <w:qFormat/>
    <w:rsid w:val="00A165ED"/>
  </w:style>
  <w:style w:type="character" w:customStyle="1" w:styleId="ListLabel164">
    <w:name w:val="ListLabel 164"/>
    <w:uiPriority w:val="99"/>
    <w:qFormat/>
    <w:rsid w:val="00A165ED"/>
  </w:style>
  <w:style w:type="character" w:customStyle="1" w:styleId="ListLabel165">
    <w:name w:val="ListLabel 165"/>
    <w:uiPriority w:val="99"/>
    <w:qFormat/>
    <w:rsid w:val="00A165ED"/>
  </w:style>
  <w:style w:type="character" w:customStyle="1" w:styleId="ListLabel166">
    <w:name w:val="ListLabel 166"/>
    <w:uiPriority w:val="99"/>
    <w:qFormat/>
    <w:rsid w:val="00A165ED"/>
  </w:style>
  <w:style w:type="character" w:customStyle="1" w:styleId="ListLabel167">
    <w:name w:val="ListLabel 167"/>
    <w:uiPriority w:val="99"/>
    <w:qFormat/>
    <w:rsid w:val="00A165ED"/>
  </w:style>
  <w:style w:type="character" w:customStyle="1" w:styleId="ListLabel168">
    <w:name w:val="ListLabel 168"/>
    <w:uiPriority w:val="99"/>
    <w:qFormat/>
    <w:rsid w:val="00A165ED"/>
    <w:rPr>
      <w:sz w:val="24"/>
    </w:rPr>
  </w:style>
  <w:style w:type="character" w:customStyle="1" w:styleId="ListLabel169">
    <w:name w:val="ListLabel 169"/>
    <w:uiPriority w:val="99"/>
    <w:qFormat/>
    <w:rsid w:val="00A165ED"/>
  </w:style>
  <w:style w:type="character" w:customStyle="1" w:styleId="ListLabel170">
    <w:name w:val="ListLabel 170"/>
    <w:uiPriority w:val="99"/>
    <w:qFormat/>
    <w:rsid w:val="00A165ED"/>
  </w:style>
  <w:style w:type="character" w:customStyle="1" w:styleId="ListLabel171">
    <w:name w:val="ListLabel 171"/>
    <w:uiPriority w:val="99"/>
    <w:qFormat/>
    <w:rsid w:val="00A165ED"/>
  </w:style>
  <w:style w:type="character" w:customStyle="1" w:styleId="ListLabel172">
    <w:name w:val="ListLabel 172"/>
    <w:uiPriority w:val="99"/>
    <w:qFormat/>
    <w:rsid w:val="00A165ED"/>
  </w:style>
  <w:style w:type="character" w:customStyle="1" w:styleId="ListLabel173">
    <w:name w:val="ListLabel 173"/>
    <w:uiPriority w:val="99"/>
    <w:qFormat/>
    <w:rsid w:val="00A165ED"/>
  </w:style>
  <w:style w:type="character" w:customStyle="1" w:styleId="ListLabel174">
    <w:name w:val="ListLabel 174"/>
    <w:uiPriority w:val="99"/>
    <w:qFormat/>
    <w:rsid w:val="00A165ED"/>
  </w:style>
  <w:style w:type="character" w:customStyle="1" w:styleId="ListLabel175">
    <w:name w:val="ListLabel 175"/>
    <w:uiPriority w:val="99"/>
    <w:qFormat/>
    <w:rsid w:val="00A165ED"/>
  </w:style>
  <w:style w:type="character" w:customStyle="1" w:styleId="ListLabel176">
    <w:name w:val="ListLabel 176"/>
    <w:uiPriority w:val="99"/>
    <w:qFormat/>
    <w:rsid w:val="00A165ED"/>
  </w:style>
  <w:style w:type="character" w:customStyle="1" w:styleId="ListLabel177">
    <w:name w:val="ListLabel 177"/>
    <w:uiPriority w:val="99"/>
    <w:qFormat/>
    <w:rsid w:val="00A165ED"/>
  </w:style>
  <w:style w:type="character" w:customStyle="1" w:styleId="ListLabel178">
    <w:name w:val="ListLabel 178"/>
    <w:uiPriority w:val="99"/>
    <w:qFormat/>
    <w:rsid w:val="00A165ED"/>
  </w:style>
  <w:style w:type="character" w:customStyle="1" w:styleId="ListLabel179">
    <w:name w:val="ListLabel 179"/>
    <w:uiPriority w:val="99"/>
    <w:qFormat/>
    <w:rsid w:val="00A165ED"/>
  </w:style>
  <w:style w:type="character" w:customStyle="1" w:styleId="ListLabel180">
    <w:name w:val="ListLabel 180"/>
    <w:uiPriority w:val="99"/>
    <w:qFormat/>
    <w:rsid w:val="00A165ED"/>
  </w:style>
  <w:style w:type="character" w:customStyle="1" w:styleId="ListLabel181">
    <w:name w:val="ListLabel 181"/>
    <w:uiPriority w:val="99"/>
    <w:qFormat/>
    <w:rsid w:val="00A165ED"/>
  </w:style>
  <w:style w:type="character" w:customStyle="1" w:styleId="ListLabel182">
    <w:name w:val="ListLabel 182"/>
    <w:uiPriority w:val="99"/>
    <w:qFormat/>
    <w:rsid w:val="00A165ED"/>
  </w:style>
  <w:style w:type="character" w:customStyle="1" w:styleId="ListLabel183">
    <w:name w:val="ListLabel 183"/>
    <w:uiPriority w:val="99"/>
    <w:qFormat/>
    <w:rsid w:val="00A165ED"/>
  </w:style>
  <w:style w:type="character" w:customStyle="1" w:styleId="ListLabel184">
    <w:name w:val="ListLabel 184"/>
    <w:uiPriority w:val="99"/>
    <w:qFormat/>
    <w:rsid w:val="00A165ED"/>
  </w:style>
  <w:style w:type="character" w:customStyle="1" w:styleId="ListLabel185">
    <w:name w:val="ListLabel 185"/>
    <w:uiPriority w:val="99"/>
    <w:qFormat/>
    <w:rsid w:val="00A165ED"/>
  </w:style>
  <w:style w:type="character" w:customStyle="1" w:styleId="ListLabel186">
    <w:name w:val="ListLabel 186"/>
    <w:uiPriority w:val="99"/>
    <w:qFormat/>
    <w:rsid w:val="00A165ED"/>
    <w:rPr>
      <w:sz w:val="20"/>
    </w:rPr>
  </w:style>
  <w:style w:type="character" w:customStyle="1" w:styleId="ListLabel187">
    <w:name w:val="ListLabel 187"/>
    <w:uiPriority w:val="99"/>
    <w:qFormat/>
    <w:rsid w:val="00A165ED"/>
  </w:style>
  <w:style w:type="character" w:customStyle="1" w:styleId="ListLabel188">
    <w:name w:val="ListLabel 188"/>
    <w:uiPriority w:val="99"/>
    <w:qFormat/>
    <w:rsid w:val="00A165ED"/>
  </w:style>
  <w:style w:type="character" w:customStyle="1" w:styleId="ListLabel189">
    <w:name w:val="ListLabel 189"/>
    <w:uiPriority w:val="99"/>
    <w:qFormat/>
    <w:rsid w:val="00A165ED"/>
  </w:style>
  <w:style w:type="character" w:customStyle="1" w:styleId="ListLabel190">
    <w:name w:val="ListLabel 190"/>
    <w:uiPriority w:val="99"/>
    <w:qFormat/>
    <w:rsid w:val="00A165ED"/>
  </w:style>
  <w:style w:type="character" w:customStyle="1" w:styleId="ListLabel191">
    <w:name w:val="ListLabel 191"/>
    <w:uiPriority w:val="99"/>
    <w:qFormat/>
    <w:rsid w:val="00A165ED"/>
  </w:style>
  <w:style w:type="character" w:customStyle="1" w:styleId="ListLabel192">
    <w:name w:val="ListLabel 192"/>
    <w:uiPriority w:val="99"/>
    <w:qFormat/>
    <w:rsid w:val="00A165ED"/>
  </w:style>
  <w:style w:type="character" w:customStyle="1" w:styleId="ListLabel193">
    <w:name w:val="ListLabel 193"/>
    <w:uiPriority w:val="99"/>
    <w:qFormat/>
    <w:rsid w:val="00A165ED"/>
  </w:style>
  <w:style w:type="character" w:customStyle="1" w:styleId="ListLabel194">
    <w:name w:val="ListLabel 194"/>
    <w:uiPriority w:val="99"/>
    <w:qFormat/>
    <w:rsid w:val="00A165ED"/>
  </w:style>
  <w:style w:type="character" w:customStyle="1" w:styleId="ListLabel195">
    <w:name w:val="ListLabel 195"/>
    <w:uiPriority w:val="99"/>
    <w:qFormat/>
    <w:rsid w:val="00A165ED"/>
    <w:rPr>
      <w:sz w:val="20"/>
    </w:rPr>
  </w:style>
  <w:style w:type="character" w:customStyle="1" w:styleId="ListLabel196">
    <w:name w:val="ListLabel 196"/>
    <w:uiPriority w:val="99"/>
    <w:qFormat/>
    <w:rsid w:val="00A165ED"/>
  </w:style>
  <w:style w:type="character" w:customStyle="1" w:styleId="ListLabel197">
    <w:name w:val="ListLabel 197"/>
    <w:uiPriority w:val="99"/>
    <w:qFormat/>
    <w:rsid w:val="00A165ED"/>
  </w:style>
  <w:style w:type="character" w:customStyle="1" w:styleId="ListLabel198">
    <w:name w:val="ListLabel 198"/>
    <w:uiPriority w:val="99"/>
    <w:qFormat/>
    <w:rsid w:val="00A165ED"/>
  </w:style>
  <w:style w:type="character" w:customStyle="1" w:styleId="ListLabel199">
    <w:name w:val="ListLabel 199"/>
    <w:uiPriority w:val="99"/>
    <w:qFormat/>
    <w:rsid w:val="00A165ED"/>
  </w:style>
  <w:style w:type="character" w:customStyle="1" w:styleId="ListLabel200">
    <w:name w:val="ListLabel 200"/>
    <w:uiPriority w:val="99"/>
    <w:qFormat/>
    <w:rsid w:val="00A165ED"/>
  </w:style>
  <w:style w:type="character" w:customStyle="1" w:styleId="ListLabel201">
    <w:name w:val="ListLabel 201"/>
    <w:uiPriority w:val="99"/>
    <w:qFormat/>
    <w:rsid w:val="00A165ED"/>
  </w:style>
  <w:style w:type="character" w:customStyle="1" w:styleId="ListLabel202">
    <w:name w:val="ListLabel 202"/>
    <w:uiPriority w:val="99"/>
    <w:qFormat/>
    <w:rsid w:val="00A165ED"/>
  </w:style>
  <w:style w:type="character" w:customStyle="1" w:styleId="ListLabel203">
    <w:name w:val="ListLabel 203"/>
    <w:uiPriority w:val="99"/>
    <w:qFormat/>
    <w:rsid w:val="00A165ED"/>
  </w:style>
  <w:style w:type="character" w:customStyle="1" w:styleId="ListLabel204">
    <w:name w:val="ListLabel 204"/>
    <w:uiPriority w:val="99"/>
    <w:qFormat/>
    <w:rsid w:val="00A165ED"/>
  </w:style>
  <w:style w:type="character" w:customStyle="1" w:styleId="ListLabel205">
    <w:name w:val="ListLabel 205"/>
    <w:uiPriority w:val="99"/>
    <w:qFormat/>
    <w:rsid w:val="00A165ED"/>
  </w:style>
  <w:style w:type="character" w:customStyle="1" w:styleId="ListLabel206">
    <w:name w:val="ListLabel 206"/>
    <w:uiPriority w:val="99"/>
    <w:qFormat/>
    <w:rsid w:val="00A165ED"/>
  </w:style>
  <w:style w:type="character" w:customStyle="1" w:styleId="ListLabel207">
    <w:name w:val="ListLabel 207"/>
    <w:uiPriority w:val="99"/>
    <w:qFormat/>
    <w:rsid w:val="00A165ED"/>
  </w:style>
  <w:style w:type="character" w:customStyle="1" w:styleId="ListLabel208">
    <w:name w:val="ListLabel 208"/>
    <w:uiPriority w:val="99"/>
    <w:qFormat/>
    <w:rsid w:val="00A165ED"/>
  </w:style>
  <w:style w:type="character" w:customStyle="1" w:styleId="ListLabel209">
    <w:name w:val="ListLabel 209"/>
    <w:uiPriority w:val="99"/>
    <w:qFormat/>
    <w:rsid w:val="00A165ED"/>
  </w:style>
  <w:style w:type="character" w:customStyle="1" w:styleId="ListLabel210">
    <w:name w:val="ListLabel 210"/>
    <w:uiPriority w:val="99"/>
    <w:qFormat/>
    <w:rsid w:val="00A165ED"/>
  </w:style>
  <w:style w:type="character" w:customStyle="1" w:styleId="ListLabel211">
    <w:name w:val="ListLabel 211"/>
    <w:uiPriority w:val="99"/>
    <w:qFormat/>
    <w:rsid w:val="00A165ED"/>
  </w:style>
  <w:style w:type="character" w:customStyle="1" w:styleId="ListLabel212">
    <w:name w:val="ListLabel 212"/>
    <w:uiPriority w:val="99"/>
    <w:qFormat/>
    <w:rsid w:val="00A165ED"/>
  </w:style>
  <w:style w:type="character" w:customStyle="1" w:styleId="ListLabel213">
    <w:name w:val="ListLabel 213"/>
    <w:uiPriority w:val="99"/>
    <w:qFormat/>
    <w:rsid w:val="00A165ED"/>
  </w:style>
  <w:style w:type="character" w:customStyle="1" w:styleId="ListLabel214">
    <w:name w:val="ListLabel 214"/>
    <w:uiPriority w:val="99"/>
    <w:qFormat/>
    <w:rsid w:val="00A165ED"/>
  </w:style>
  <w:style w:type="character" w:customStyle="1" w:styleId="ListLabel215">
    <w:name w:val="ListLabel 215"/>
    <w:uiPriority w:val="99"/>
    <w:qFormat/>
    <w:rsid w:val="00A165ED"/>
  </w:style>
  <w:style w:type="character" w:customStyle="1" w:styleId="ListLabel216">
    <w:name w:val="ListLabel 216"/>
    <w:uiPriority w:val="99"/>
    <w:qFormat/>
    <w:rsid w:val="00A165ED"/>
  </w:style>
  <w:style w:type="character" w:customStyle="1" w:styleId="ListLabel217">
    <w:name w:val="ListLabel 217"/>
    <w:uiPriority w:val="99"/>
    <w:qFormat/>
    <w:rsid w:val="00A165ED"/>
  </w:style>
  <w:style w:type="character" w:customStyle="1" w:styleId="ListLabel218">
    <w:name w:val="ListLabel 218"/>
    <w:uiPriority w:val="99"/>
    <w:qFormat/>
    <w:rsid w:val="00A165ED"/>
  </w:style>
  <w:style w:type="character" w:customStyle="1" w:styleId="ListLabel219">
    <w:name w:val="ListLabel 219"/>
    <w:uiPriority w:val="99"/>
    <w:qFormat/>
    <w:rsid w:val="00A165ED"/>
  </w:style>
  <w:style w:type="character" w:customStyle="1" w:styleId="ListLabel220">
    <w:name w:val="ListLabel 220"/>
    <w:uiPriority w:val="99"/>
    <w:qFormat/>
    <w:rsid w:val="00A165ED"/>
  </w:style>
  <w:style w:type="character" w:customStyle="1" w:styleId="ListLabel221">
    <w:name w:val="ListLabel 221"/>
    <w:uiPriority w:val="99"/>
    <w:qFormat/>
    <w:rsid w:val="00A165ED"/>
  </w:style>
  <w:style w:type="character" w:customStyle="1" w:styleId="ListLabel222">
    <w:name w:val="ListLabel 222"/>
    <w:uiPriority w:val="99"/>
    <w:qFormat/>
    <w:rsid w:val="00A165ED"/>
  </w:style>
  <w:style w:type="character" w:customStyle="1" w:styleId="ListLabel223">
    <w:name w:val="ListLabel 223"/>
    <w:uiPriority w:val="99"/>
    <w:qFormat/>
    <w:rsid w:val="00A165ED"/>
  </w:style>
  <w:style w:type="character" w:customStyle="1" w:styleId="ListLabel224">
    <w:name w:val="ListLabel 224"/>
    <w:uiPriority w:val="99"/>
    <w:qFormat/>
    <w:rsid w:val="00A165ED"/>
  </w:style>
  <w:style w:type="character" w:customStyle="1" w:styleId="ListLabel225">
    <w:name w:val="ListLabel 225"/>
    <w:uiPriority w:val="99"/>
    <w:qFormat/>
    <w:rsid w:val="00A165ED"/>
  </w:style>
  <w:style w:type="character" w:customStyle="1" w:styleId="ListLabel226">
    <w:name w:val="ListLabel 226"/>
    <w:uiPriority w:val="99"/>
    <w:qFormat/>
    <w:rsid w:val="00A165ED"/>
    <w:rPr>
      <w:b/>
      <w:sz w:val="20"/>
    </w:rPr>
  </w:style>
  <w:style w:type="character" w:customStyle="1" w:styleId="ListLabel227">
    <w:name w:val="ListLabel 227"/>
    <w:uiPriority w:val="99"/>
    <w:qFormat/>
    <w:rsid w:val="00A165ED"/>
  </w:style>
  <w:style w:type="character" w:customStyle="1" w:styleId="ListLabel228">
    <w:name w:val="ListLabel 228"/>
    <w:uiPriority w:val="99"/>
    <w:qFormat/>
    <w:rsid w:val="00A165ED"/>
  </w:style>
  <w:style w:type="character" w:customStyle="1" w:styleId="ListLabel229">
    <w:name w:val="ListLabel 229"/>
    <w:uiPriority w:val="99"/>
    <w:qFormat/>
    <w:rsid w:val="00A165ED"/>
  </w:style>
  <w:style w:type="character" w:customStyle="1" w:styleId="ListLabel230">
    <w:name w:val="ListLabel 230"/>
    <w:uiPriority w:val="99"/>
    <w:qFormat/>
    <w:rsid w:val="00A165ED"/>
  </w:style>
  <w:style w:type="character" w:customStyle="1" w:styleId="ListLabel231">
    <w:name w:val="ListLabel 231"/>
    <w:uiPriority w:val="99"/>
    <w:qFormat/>
    <w:rsid w:val="00A165ED"/>
  </w:style>
  <w:style w:type="character" w:customStyle="1" w:styleId="ListLabel232">
    <w:name w:val="ListLabel 232"/>
    <w:uiPriority w:val="99"/>
    <w:qFormat/>
    <w:rsid w:val="00A165ED"/>
  </w:style>
  <w:style w:type="character" w:customStyle="1" w:styleId="ListLabel233">
    <w:name w:val="ListLabel 233"/>
    <w:uiPriority w:val="99"/>
    <w:qFormat/>
    <w:rsid w:val="00A165ED"/>
  </w:style>
  <w:style w:type="character" w:customStyle="1" w:styleId="ListLabel234">
    <w:name w:val="ListLabel 234"/>
    <w:uiPriority w:val="99"/>
    <w:qFormat/>
    <w:rsid w:val="00A165ED"/>
  </w:style>
  <w:style w:type="character" w:customStyle="1" w:styleId="ListLabel235">
    <w:name w:val="ListLabel 235"/>
    <w:uiPriority w:val="99"/>
    <w:qFormat/>
    <w:rsid w:val="00A165ED"/>
    <w:rPr>
      <w:sz w:val="20"/>
    </w:rPr>
  </w:style>
  <w:style w:type="character" w:customStyle="1" w:styleId="ListLabel236">
    <w:name w:val="ListLabel 236"/>
    <w:uiPriority w:val="99"/>
    <w:qFormat/>
    <w:rsid w:val="00A165ED"/>
  </w:style>
  <w:style w:type="character" w:customStyle="1" w:styleId="ListLabel237">
    <w:name w:val="ListLabel 237"/>
    <w:uiPriority w:val="99"/>
    <w:qFormat/>
    <w:rsid w:val="00A165ED"/>
  </w:style>
  <w:style w:type="character" w:customStyle="1" w:styleId="ListLabel238">
    <w:name w:val="ListLabel 238"/>
    <w:uiPriority w:val="99"/>
    <w:qFormat/>
    <w:rsid w:val="00A165ED"/>
  </w:style>
  <w:style w:type="character" w:customStyle="1" w:styleId="ListLabel239">
    <w:name w:val="ListLabel 239"/>
    <w:uiPriority w:val="99"/>
    <w:qFormat/>
    <w:rsid w:val="00A165ED"/>
  </w:style>
  <w:style w:type="character" w:customStyle="1" w:styleId="ListLabel240">
    <w:name w:val="ListLabel 240"/>
    <w:uiPriority w:val="99"/>
    <w:qFormat/>
    <w:rsid w:val="00A165ED"/>
  </w:style>
  <w:style w:type="character" w:customStyle="1" w:styleId="ListLabel241">
    <w:name w:val="ListLabel 241"/>
    <w:uiPriority w:val="99"/>
    <w:qFormat/>
    <w:rsid w:val="00A165ED"/>
  </w:style>
  <w:style w:type="character" w:customStyle="1" w:styleId="ListLabel242">
    <w:name w:val="ListLabel 242"/>
    <w:uiPriority w:val="99"/>
    <w:qFormat/>
    <w:rsid w:val="00A165ED"/>
  </w:style>
  <w:style w:type="character" w:customStyle="1" w:styleId="ListLabel243">
    <w:name w:val="ListLabel 243"/>
    <w:uiPriority w:val="99"/>
    <w:qFormat/>
    <w:rsid w:val="00A165ED"/>
  </w:style>
  <w:style w:type="character" w:customStyle="1" w:styleId="ListLabel244">
    <w:name w:val="ListLabel 244"/>
    <w:uiPriority w:val="99"/>
    <w:qFormat/>
    <w:rsid w:val="00A165ED"/>
    <w:rPr>
      <w:sz w:val="20"/>
    </w:rPr>
  </w:style>
  <w:style w:type="character" w:customStyle="1" w:styleId="ListLabel245">
    <w:name w:val="ListLabel 245"/>
    <w:uiPriority w:val="99"/>
    <w:qFormat/>
    <w:rsid w:val="00A165ED"/>
  </w:style>
  <w:style w:type="character" w:customStyle="1" w:styleId="ListLabel246">
    <w:name w:val="ListLabel 246"/>
    <w:uiPriority w:val="99"/>
    <w:qFormat/>
    <w:rsid w:val="00A165ED"/>
  </w:style>
  <w:style w:type="character" w:customStyle="1" w:styleId="ListLabel247">
    <w:name w:val="ListLabel 247"/>
    <w:uiPriority w:val="99"/>
    <w:qFormat/>
    <w:rsid w:val="00A165ED"/>
  </w:style>
  <w:style w:type="character" w:customStyle="1" w:styleId="ListLabel248">
    <w:name w:val="ListLabel 248"/>
    <w:uiPriority w:val="99"/>
    <w:qFormat/>
    <w:rsid w:val="00A165ED"/>
  </w:style>
  <w:style w:type="character" w:customStyle="1" w:styleId="ListLabel249">
    <w:name w:val="ListLabel 249"/>
    <w:uiPriority w:val="99"/>
    <w:qFormat/>
    <w:rsid w:val="00A165ED"/>
  </w:style>
  <w:style w:type="character" w:customStyle="1" w:styleId="ListLabel250">
    <w:name w:val="ListLabel 250"/>
    <w:uiPriority w:val="99"/>
    <w:qFormat/>
    <w:rsid w:val="00A165ED"/>
  </w:style>
  <w:style w:type="character" w:customStyle="1" w:styleId="ListLabel251">
    <w:name w:val="ListLabel 251"/>
    <w:uiPriority w:val="99"/>
    <w:qFormat/>
    <w:rsid w:val="00A165ED"/>
  </w:style>
  <w:style w:type="character" w:customStyle="1" w:styleId="ListLabel252">
    <w:name w:val="ListLabel 252"/>
    <w:uiPriority w:val="99"/>
    <w:qFormat/>
    <w:rsid w:val="00A165ED"/>
  </w:style>
  <w:style w:type="character" w:customStyle="1" w:styleId="ListLabel253">
    <w:name w:val="ListLabel 253"/>
    <w:uiPriority w:val="99"/>
    <w:qFormat/>
    <w:rsid w:val="00A165ED"/>
    <w:rPr>
      <w:sz w:val="20"/>
    </w:rPr>
  </w:style>
  <w:style w:type="character" w:customStyle="1" w:styleId="ListLabel254">
    <w:name w:val="ListLabel 254"/>
    <w:uiPriority w:val="99"/>
    <w:qFormat/>
    <w:rsid w:val="00A165ED"/>
  </w:style>
  <w:style w:type="character" w:customStyle="1" w:styleId="ListLabel255">
    <w:name w:val="ListLabel 255"/>
    <w:uiPriority w:val="99"/>
    <w:qFormat/>
    <w:rsid w:val="00A165ED"/>
  </w:style>
  <w:style w:type="character" w:customStyle="1" w:styleId="ListLabel256">
    <w:name w:val="ListLabel 256"/>
    <w:uiPriority w:val="99"/>
    <w:qFormat/>
    <w:rsid w:val="00A165ED"/>
  </w:style>
  <w:style w:type="character" w:customStyle="1" w:styleId="ListLabel257">
    <w:name w:val="ListLabel 257"/>
    <w:uiPriority w:val="99"/>
    <w:qFormat/>
    <w:rsid w:val="00A165ED"/>
  </w:style>
  <w:style w:type="character" w:customStyle="1" w:styleId="ListLabel258">
    <w:name w:val="ListLabel 258"/>
    <w:uiPriority w:val="99"/>
    <w:qFormat/>
    <w:rsid w:val="00A165ED"/>
  </w:style>
  <w:style w:type="character" w:customStyle="1" w:styleId="ListLabel259">
    <w:name w:val="ListLabel 259"/>
    <w:uiPriority w:val="99"/>
    <w:qFormat/>
    <w:rsid w:val="00A165ED"/>
  </w:style>
  <w:style w:type="character" w:customStyle="1" w:styleId="ListLabel260">
    <w:name w:val="ListLabel 260"/>
    <w:uiPriority w:val="99"/>
    <w:qFormat/>
    <w:rsid w:val="00A165ED"/>
  </w:style>
  <w:style w:type="character" w:customStyle="1" w:styleId="ListLabel261">
    <w:name w:val="ListLabel 261"/>
    <w:uiPriority w:val="99"/>
    <w:qFormat/>
    <w:rsid w:val="00A165ED"/>
  </w:style>
  <w:style w:type="character" w:customStyle="1" w:styleId="ListLabel262">
    <w:name w:val="ListLabel 262"/>
    <w:uiPriority w:val="99"/>
    <w:qFormat/>
    <w:rsid w:val="00A165ED"/>
    <w:rPr>
      <w:sz w:val="20"/>
    </w:rPr>
  </w:style>
  <w:style w:type="character" w:customStyle="1" w:styleId="ListLabel263">
    <w:name w:val="ListLabel 263"/>
    <w:uiPriority w:val="99"/>
    <w:qFormat/>
    <w:rsid w:val="00A165ED"/>
  </w:style>
  <w:style w:type="character" w:customStyle="1" w:styleId="ListLabel264">
    <w:name w:val="ListLabel 264"/>
    <w:uiPriority w:val="99"/>
    <w:qFormat/>
    <w:rsid w:val="00A165ED"/>
  </w:style>
  <w:style w:type="character" w:customStyle="1" w:styleId="ListLabel265">
    <w:name w:val="ListLabel 265"/>
    <w:uiPriority w:val="99"/>
    <w:qFormat/>
    <w:rsid w:val="00A165ED"/>
  </w:style>
  <w:style w:type="character" w:customStyle="1" w:styleId="ListLabel266">
    <w:name w:val="ListLabel 266"/>
    <w:uiPriority w:val="99"/>
    <w:qFormat/>
    <w:rsid w:val="00A165ED"/>
  </w:style>
  <w:style w:type="character" w:customStyle="1" w:styleId="ListLabel267">
    <w:name w:val="ListLabel 267"/>
    <w:uiPriority w:val="99"/>
    <w:qFormat/>
    <w:rsid w:val="00A165ED"/>
  </w:style>
  <w:style w:type="character" w:customStyle="1" w:styleId="ListLabel268">
    <w:name w:val="ListLabel 268"/>
    <w:uiPriority w:val="99"/>
    <w:qFormat/>
    <w:rsid w:val="00A165ED"/>
  </w:style>
  <w:style w:type="character" w:customStyle="1" w:styleId="ListLabel269">
    <w:name w:val="ListLabel 269"/>
    <w:uiPriority w:val="99"/>
    <w:qFormat/>
    <w:rsid w:val="00A165ED"/>
  </w:style>
  <w:style w:type="character" w:customStyle="1" w:styleId="ListLabel270">
    <w:name w:val="ListLabel 270"/>
    <w:uiPriority w:val="99"/>
    <w:qFormat/>
    <w:rsid w:val="00A165ED"/>
  </w:style>
  <w:style w:type="character" w:customStyle="1" w:styleId="ListLabel271">
    <w:name w:val="ListLabel 271"/>
    <w:uiPriority w:val="99"/>
    <w:qFormat/>
    <w:rsid w:val="00A165ED"/>
    <w:rPr>
      <w:sz w:val="20"/>
    </w:rPr>
  </w:style>
  <w:style w:type="character" w:customStyle="1" w:styleId="ListLabel272">
    <w:name w:val="ListLabel 272"/>
    <w:uiPriority w:val="99"/>
    <w:qFormat/>
    <w:rsid w:val="00A165ED"/>
  </w:style>
  <w:style w:type="character" w:customStyle="1" w:styleId="ListLabel273">
    <w:name w:val="ListLabel 273"/>
    <w:uiPriority w:val="99"/>
    <w:qFormat/>
    <w:rsid w:val="00A165ED"/>
  </w:style>
  <w:style w:type="character" w:customStyle="1" w:styleId="ListLabel274">
    <w:name w:val="ListLabel 274"/>
    <w:uiPriority w:val="99"/>
    <w:qFormat/>
    <w:rsid w:val="00A165ED"/>
  </w:style>
  <w:style w:type="character" w:customStyle="1" w:styleId="ListLabel275">
    <w:name w:val="ListLabel 275"/>
    <w:uiPriority w:val="99"/>
    <w:qFormat/>
    <w:rsid w:val="00A165ED"/>
  </w:style>
  <w:style w:type="character" w:customStyle="1" w:styleId="ListLabel276">
    <w:name w:val="ListLabel 276"/>
    <w:uiPriority w:val="99"/>
    <w:qFormat/>
    <w:rsid w:val="00A165ED"/>
  </w:style>
  <w:style w:type="character" w:customStyle="1" w:styleId="ListLabel277">
    <w:name w:val="ListLabel 277"/>
    <w:uiPriority w:val="99"/>
    <w:qFormat/>
    <w:rsid w:val="00A165ED"/>
  </w:style>
  <w:style w:type="character" w:customStyle="1" w:styleId="ListLabel278">
    <w:name w:val="ListLabel 278"/>
    <w:uiPriority w:val="99"/>
    <w:qFormat/>
    <w:rsid w:val="00A165ED"/>
  </w:style>
  <w:style w:type="character" w:customStyle="1" w:styleId="ListLabel279">
    <w:name w:val="ListLabel 279"/>
    <w:uiPriority w:val="99"/>
    <w:qFormat/>
    <w:rsid w:val="00A165ED"/>
  </w:style>
  <w:style w:type="character" w:customStyle="1" w:styleId="ListLabel280">
    <w:name w:val="ListLabel 280"/>
    <w:uiPriority w:val="99"/>
    <w:qFormat/>
    <w:rsid w:val="00A165ED"/>
    <w:rPr>
      <w:sz w:val="20"/>
    </w:rPr>
  </w:style>
  <w:style w:type="character" w:customStyle="1" w:styleId="ListLabel281">
    <w:name w:val="ListLabel 281"/>
    <w:uiPriority w:val="99"/>
    <w:qFormat/>
    <w:rsid w:val="00A165ED"/>
  </w:style>
  <w:style w:type="character" w:customStyle="1" w:styleId="ListLabel282">
    <w:name w:val="ListLabel 282"/>
    <w:uiPriority w:val="99"/>
    <w:qFormat/>
    <w:rsid w:val="00A165ED"/>
  </w:style>
  <w:style w:type="character" w:customStyle="1" w:styleId="ListLabel283">
    <w:name w:val="ListLabel 283"/>
    <w:uiPriority w:val="99"/>
    <w:qFormat/>
    <w:rsid w:val="00A165ED"/>
  </w:style>
  <w:style w:type="character" w:customStyle="1" w:styleId="ListLabel284">
    <w:name w:val="ListLabel 284"/>
    <w:uiPriority w:val="99"/>
    <w:qFormat/>
    <w:rsid w:val="00A165ED"/>
  </w:style>
  <w:style w:type="character" w:customStyle="1" w:styleId="ListLabel285">
    <w:name w:val="ListLabel 285"/>
    <w:uiPriority w:val="99"/>
    <w:qFormat/>
    <w:rsid w:val="00A165ED"/>
  </w:style>
  <w:style w:type="character" w:customStyle="1" w:styleId="ListLabel286">
    <w:name w:val="ListLabel 286"/>
    <w:uiPriority w:val="99"/>
    <w:qFormat/>
    <w:rsid w:val="00A165ED"/>
  </w:style>
  <w:style w:type="character" w:customStyle="1" w:styleId="ListLabel287">
    <w:name w:val="ListLabel 287"/>
    <w:uiPriority w:val="99"/>
    <w:qFormat/>
    <w:rsid w:val="00A165ED"/>
  </w:style>
  <w:style w:type="character" w:customStyle="1" w:styleId="ListLabel288">
    <w:name w:val="ListLabel 288"/>
    <w:uiPriority w:val="99"/>
    <w:qFormat/>
    <w:rsid w:val="00A165ED"/>
  </w:style>
  <w:style w:type="character" w:customStyle="1" w:styleId="ListLabel289">
    <w:name w:val="ListLabel 289"/>
    <w:uiPriority w:val="99"/>
    <w:qFormat/>
    <w:rsid w:val="00A165ED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A165ED"/>
  </w:style>
  <w:style w:type="character" w:customStyle="1" w:styleId="ListLabel291">
    <w:name w:val="ListLabel 291"/>
    <w:uiPriority w:val="99"/>
    <w:qFormat/>
    <w:rsid w:val="00A165ED"/>
  </w:style>
  <w:style w:type="character" w:customStyle="1" w:styleId="ListLabel292">
    <w:name w:val="ListLabel 292"/>
    <w:uiPriority w:val="99"/>
    <w:qFormat/>
    <w:rsid w:val="00A165ED"/>
  </w:style>
  <w:style w:type="character" w:customStyle="1" w:styleId="ListLabel293">
    <w:name w:val="ListLabel 293"/>
    <w:uiPriority w:val="99"/>
    <w:qFormat/>
    <w:rsid w:val="00A165ED"/>
  </w:style>
  <w:style w:type="character" w:customStyle="1" w:styleId="ListLabel294">
    <w:name w:val="ListLabel 294"/>
    <w:uiPriority w:val="99"/>
    <w:qFormat/>
    <w:rsid w:val="00A165ED"/>
  </w:style>
  <w:style w:type="character" w:customStyle="1" w:styleId="ListLabel295">
    <w:name w:val="ListLabel 295"/>
    <w:uiPriority w:val="99"/>
    <w:qFormat/>
    <w:rsid w:val="00A165ED"/>
  </w:style>
  <w:style w:type="character" w:customStyle="1" w:styleId="ListLabel296">
    <w:name w:val="ListLabel 296"/>
    <w:uiPriority w:val="99"/>
    <w:qFormat/>
    <w:rsid w:val="00A165ED"/>
  </w:style>
  <w:style w:type="character" w:customStyle="1" w:styleId="ListLabel297">
    <w:name w:val="ListLabel 297"/>
    <w:uiPriority w:val="99"/>
    <w:qFormat/>
    <w:rsid w:val="00A165ED"/>
  </w:style>
  <w:style w:type="character" w:customStyle="1" w:styleId="ListLabel298">
    <w:name w:val="ListLabel 298"/>
    <w:uiPriority w:val="99"/>
    <w:qFormat/>
    <w:rsid w:val="00A165ED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A165ED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A165ED"/>
    <w:rPr>
      <w:b/>
    </w:rPr>
  </w:style>
  <w:style w:type="character" w:customStyle="1" w:styleId="ListLabel299">
    <w:name w:val="ListLabel 299"/>
    <w:uiPriority w:val="99"/>
    <w:qFormat/>
    <w:rsid w:val="00A165ED"/>
    <w:rPr>
      <w:sz w:val="20"/>
    </w:rPr>
  </w:style>
  <w:style w:type="character" w:customStyle="1" w:styleId="ListLabel300">
    <w:name w:val="ListLabel 300"/>
    <w:uiPriority w:val="99"/>
    <w:qFormat/>
    <w:rsid w:val="00A165ED"/>
  </w:style>
  <w:style w:type="character" w:customStyle="1" w:styleId="ListLabel301">
    <w:name w:val="ListLabel 301"/>
    <w:uiPriority w:val="99"/>
    <w:qFormat/>
    <w:rsid w:val="00A165ED"/>
  </w:style>
  <w:style w:type="character" w:customStyle="1" w:styleId="ListLabel302">
    <w:name w:val="ListLabel 302"/>
    <w:uiPriority w:val="99"/>
    <w:qFormat/>
    <w:rsid w:val="00A165ED"/>
  </w:style>
  <w:style w:type="character" w:customStyle="1" w:styleId="ListLabel303">
    <w:name w:val="ListLabel 303"/>
    <w:uiPriority w:val="99"/>
    <w:qFormat/>
    <w:rsid w:val="00A165ED"/>
  </w:style>
  <w:style w:type="character" w:customStyle="1" w:styleId="ListLabel304">
    <w:name w:val="ListLabel 304"/>
    <w:uiPriority w:val="99"/>
    <w:qFormat/>
    <w:rsid w:val="00A165ED"/>
  </w:style>
  <w:style w:type="character" w:customStyle="1" w:styleId="ListLabel305">
    <w:name w:val="ListLabel 305"/>
    <w:uiPriority w:val="99"/>
    <w:qFormat/>
    <w:rsid w:val="00A165ED"/>
  </w:style>
  <w:style w:type="character" w:customStyle="1" w:styleId="ListLabel306">
    <w:name w:val="ListLabel 306"/>
    <w:uiPriority w:val="99"/>
    <w:qFormat/>
    <w:rsid w:val="00A165ED"/>
  </w:style>
  <w:style w:type="character" w:customStyle="1" w:styleId="ListLabel307">
    <w:name w:val="ListLabel 307"/>
    <w:uiPriority w:val="99"/>
    <w:qFormat/>
    <w:rsid w:val="00A165ED"/>
  </w:style>
  <w:style w:type="character" w:customStyle="1" w:styleId="ListLabel308">
    <w:name w:val="ListLabel 308"/>
    <w:uiPriority w:val="99"/>
    <w:qFormat/>
    <w:rsid w:val="00A165ED"/>
    <w:rPr>
      <w:sz w:val="20"/>
    </w:rPr>
  </w:style>
  <w:style w:type="character" w:customStyle="1" w:styleId="ListLabel309">
    <w:name w:val="ListLabel 309"/>
    <w:uiPriority w:val="99"/>
    <w:qFormat/>
    <w:rsid w:val="00A165ED"/>
    <w:rPr>
      <w:sz w:val="20"/>
    </w:rPr>
  </w:style>
  <w:style w:type="character" w:customStyle="1" w:styleId="ListLabel310">
    <w:name w:val="ListLabel 310"/>
    <w:uiPriority w:val="99"/>
    <w:qFormat/>
    <w:rsid w:val="00A165ED"/>
  </w:style>
  <w:style w:type="character" w:customStyle="1" w:styleId="ListLabel311">
    <w:name w:val="ListLabel 311"/>
    <w:uiPriority w:val="99"/>
    <w:qFormat/>
    <w:rsid w:val="00A165ED"/>
  </w:style>
  <w:style w:type="character" w:customStyle="1" w:styleId="ListLabel312">
    <w:name w:val="ListLabel 312"/>
    <w:uiPriority w:val="99"/>
    <w:qFormat/>
    <w:rsid w:val="00A165ED"/>
  </w:style>
  <w:style w:type="character" w:customStyle="1" w:styleId="ListLabel313">
    <w:name w:val="ListLabel 313"/>
    <w:uiPriority w:val="99"/>
    <w:qFormat/>
    <w:rsid w:val="00A165ED"/>
  </w:style>
  <w:style w:type="character" w:customStyle="1" w:styleId="ListLabel314">
    <w:name w:val="ListLabel 314"/>
    <w:uiPriority w:val="99"/>
    <w:qFormat/>
    <w:rsid w:val="00A165ED"/>
  </w:style>
  <w:style w:type="character" w:customStyle="1" w:styleId="ListLabel315">
    <w:name w:val="ListLabel 315"/>
    <w:uiPriority w:val="99"/>
    <w:qFormat/>
    <w:rsid w:val="00A165ED"/>
  </w:style>
  <w:style w:type="character" w:customStyle="1" w:styleId="ListLabel316">
    <w:name w:val="ListLabel 316"/>
    <w:uiPriority w:val="99"/>
    <w:qFormat/>
    <w:rsid w:val="00A165ED"/>
  </w:style>
  <w:style w:type="character" w:customStyle="1" w:styleId="ListLabel317">
    <w:name w:val="ListLabel 317"/>
    <w:uiPriority w:val="99"/>
    <w:qFormat/>
    <w:rsid w:val="00A165ED"/>
  </w:style>
  <w:style w:type="character" w:customStyle="1" w:styleId="ListLabel318">
    <w:name w:val="ListLabel 318"/>
    <w:uiPriority w:val="99"/>
    <w:qFormat/>
    <w:rsid w:val="00A165ED"/>
    <w:rPr>
      <w:sz w:val="20"/>
    </w:rPr>
  </w:style>
  <w:style w:type="character" w:customStyle="1" w:styleId="ListLabel319">
    <w:name w:val="ListLabel 319"/>
    <w:uiPriority w:val="99"/>
    <w:qFormat/>
    <w:rsid w:val="00A165ED"/>
  </w:style>
  <w:style w:type="character" w:customStyle="1" w:styleId="ListLabel320">
    <w:name w:val="ListLabel 320"/>
    <w:uiPriority w:val="99"/>
    <w:qFormat/>
    <w:rsid w:val="00A165ED"/>
  </w:style>
  <w:style w:type="character" w:customStyle="1" w:styleId="ListLabel321">
    <w:name w:val="ListLabel 321"/>
    <w:uiPriority w:val="99"/>
    <w:qFormat/>
    <w:rsid w:val="00A165ED"/>
  </w:style>
  <w:style w:type="character" w:customStyle="1" w:styleId="ListLabel322">
    <w:name w:val="ListLabel 322"/>
    <w:uiPriority w:val="99"/>
    <w:qFormat/>
    <w:rsid w:val="00A165ED"/>
  </w:style>
  <w:style w:type="character" w:customStyle="1" w:styleId="ListLabel323">
    <w:name w:val="ListLabel 323"/>
    <w:uiPriority w:val="99"/>
    <w:qFormat/>
    <w:rsid w:val="00A165ED"/>
  </w:style>
  <w:style w:type="character" w:customStyle="1" w:styleId="ListLabel324">
    <w:name w:val="ListLabel 324"/>
    <w:uiPriority w:val="99"/>
    <w:qFormat/>
    <w:rsid w:val="00A165ED"/>
  </w:style>
  <w:style w:type="character" w:customStyle="1" w:styleId="ListLabel325">
    <w:name w:val="ListLabel 325"/>
    <w:uiPriority w:val="99"/>
    <w:qFormat/>
    <w:rsid w:val="00A165ED"/>
  </w:style>
  <w:style w:type="character" w:customStyle="1" w:styleId="ListLabel326">
    <w:name w:val="ListLabel 326"/>
    <w:uiPriority w:val="99"/>
    <w:qFormat/>
    <w:rsid w:val="00A165ED"/>
  </w:style>
  <w:style w:type="character" w:customStyle="1" w:styleId="ListLabel327">
    <w:name w:val="ListLabel 327"/>
    <w:uiPriority w:val="99"/>
    <w:qFormat/>
    <w:rsid w:val="00A165ED"/>
    <w:rPr>
      <w:b/>
      <w:sz w:val="20"/>
    </w:rPr>
  </w:style>
  <w:style w:type="character" w:customStyle="1" w:styleId="ListLabel328">
    <w:name w:val="ListLabel 328"/>
    <w:uiPriority w:val="99"/>
    <w:qFormat/>
    <w:rsid w:val="00A165ED"/>
  </w:style>
  <w:style w:type="character" w:customStyle="1" w:styleId="ListLabel329">
    <w:name w:val="ListLabel 329"/>
    <w:uiPriority w:val="99"/>
    <w:qFormat/>
    <w:rsid w:val="00A165ED"/>
  </w:style>
  <w:style w:type="character" w:customStyle="1" w:styleId="ListLabel330">
    <w:name w:val="ListLabel 330"/>
    <w:uiPriority w:val="99"/>
    <w:qFormat/>
    <w:rsid w:val="00A165ED"/>
  </w:style>
  <w:style w:type="character" w:customStyle="1" w:styleId="ListLabel331">
    <w:name w:val="ListLabel 331"/>
    <w:uiPriority w:val="99"/>
    <w:qFormat/>
    <w:rsid w:val="00A165ED"/>
  </w:style>
  <w:style w:type="character" w:customStyle="1" w:styleId="ListLabel332">
    <w:name w:val="ListLabel 332"/>
    <w:uiPriority w:val="99"/>
    <w:qFormat/>
    <w:rsid w:val="00A165ED"/>
  </w:style>
  <w:style w:type="character" w:customStyle="1" w:styleId="ListLabel333">
    <w:name w:val="ListLabel 333"/>
    <w:uiPriority w:val="99"/>
    <w:qFormat/>
    <w:rsid w:val="00A165ED"/>
  </w:style>
  <w:style w:type="character" w:customStyle="1" w:styleId="ListLabel334">
    <w:name w:val="ListLabel 334"/>
    <w:uiPriority w:val="99"/>
    <w:qFormat/>
    <w:rsid w:val="00A165ED"/>
  </w:style>
  <w:style w:type="character" w:customStyle="1" w:styleId="ListLabel335">
    <w:name w:val="ListLabel 335"/>
    <w:uiPriority w:val="99"/>
    <w:qFormat/>
    <w:rsid w:val="00A165ED"/>
  </w:style>
  <w:style w:type="character" w:customStyle="1" w:styleId="ListLabel336">
    <w:name w:val="ListLabel 336"/>
    <w:uiPriority w:val="99"/>
    <w:qFormat/>
    <w:rsid w:val="00A165ED"/>
    <w:rPr>
      <w:sz w:val="20"/>
    </w:rPr>
  </w:style>
  <w:style w:type="character" w:customStyle="1" w:styleId="ListLabel337">
    <w:name w:val="ListLabel 337"/>
    <w:uiPriority w:val="99"/>
    <w:qFormat/>
    <w:rsid w:val="00A165ED"/>
  </w:style>
  <w:style w:type="character" w:customStyle="1" w:styleId="ListLabel338">
    <w:name w:val="ListLabel 338"/>
    <w:uiPriority w:val="99"/>
    <w:qFormat/>
    <w:rsid w:val="00A165ED"/>
  </w:style>
  <w:style w:type="character" w:customStyle="1" w:styleId="ListLabel339">
    <w:name w:val="ListLabel 339"/>
    <w:uiPriority w:val="99"/>
    <w:qFormat/>
    <w:rsid w:val="00A165ED"/>
  </w:style>
  <w:style w:type="character" w:customStyle="1" w:styleId="ListLabel340">
    <w:name w:val="ListLabel 340"/>
    <w:uiPriority w:val="99"/>
    <w:qFormat/>
    <w:rsid w:val="00A165ED"/>
  </w:style>
  <w:style w:type="character" w:customStyle="1" w:styleId="ListLabel341">
    <w:name w:val="ListLabel 341"/>
    <w:uiPriority w:val="99"/>
    <w:qFormat/>
    <w:rsid w:val="00A165ED"/>
  </w:style>
  <w:style w:type="character" w:customStyle="1" w:styleId="ListLabel342">
    <w:name w:val="ListLabel 342"/>
    <w:uiPriority w:val="99"/>
    <w:qFormat/>
    <w:rsid w:val="00A165ED"/>
  </w:style>
  <w:style w:type="character" w:customStyle="1" w:styleId="ListLabel343">
    <w:name w:val="ListLabel 343"/>
    <w:uiPriority w:val="99"/>
    <w:qFormat/>
    <w:rsid w:val="00A165ED"/>
  </w:style>
  <w:style w:type="character" w:customStyle="1" w:styleId="ListLabel344">
    <w:name w:val="ListLabel 344"/>
    <w:uiPriority w:val="99"/>
    <w:qFormat/>
    <w:rsid w:val="00A165ED"/>
  </w:style>
  <w:style w:type="character" w:customStyle="1" w:styleId="ListLabel345">
    <w:name w:val="ListLabel 345"/>
    <w:uiPriority w:val="99"/>
    <w:qFormat/>
    <w:rsid w:val="00A165ED"/>
    <w:rPr>
      <w:sz w:val="20"/>
    </w:rPr>
  </w:style>
  <w:style w:type="character" w:customStyle="1" w:styleId="ListLabel346">
    <w:name w:val="ListLabel 346"/>
    <w:uiPriority w:val="99"/>
    <w:qFormat/>
    <w:rsid w:val="00A165ED"/>
  </w:style>
  <w:style w:type="character" w:customStyle="1" w:styleId="ListLabel347">
    <w:name w:val="ListLabel 347"/>
    <w:uiPriority w:val="99"/>
    <w:qFormat/>
    <w:rsid w:val="00A165ED"/>
  </w:style>
  <w:style w:type="character" w:customStyle="1" w:styleId="ListLabel348">
    <w:name w:val="ListLabel 348"/>
    <w:uiPriority w:val="99"/>
    <w:qFormat/>
    <w:rsid w:val="00A165ED"/>
  </w:style>
  <w:style w:type="character" w:customStyle="1" w:styleId="ListLabel349">
    <w:name w:val="ListLabel 349"/>
    <w:uiPriority w:val="99"/>
    <w:qFormat/>
    <w:rsid w:val="00A165ED"/>
  </w:style>
  <w:style w:type="character" w:customStyle="1" w:styleId="ListLabel350">
    <w:name w:val="ListLabel 350"/>
    <w:uiPriority w:val="99"/>
    <w:qFormat/>
    <w:rsid w:val="00A165ED"/>
  </w:style>
  <w:style w:type="character" w:customStyle="1" w:styleId="ListLabel351">
    <w:name w:val="ListLabel 351"/>
    <w:uiPriority w:val="99"/>
    <w:qFormat/>
    <w:rsid w:val="00A165ED"/>
  </w:style>
  <w:style w:type="character" w:customStyle="1" w:styleId="ListLabel352">
    <w:name w:val="ListLabel 352"/>
    <w:uiPriority w:val="99"/>
    <w:qFormat/>
    <w:rsid w:val="00A165ED"/>
  </w:style>
  <w:style w:type="character" w:customStyle="1" w:styleId="ListLabel353">
    <w:name w:val="ListLabel 353"/>
    <w:uiPriority w:val="99"/>
    <w:qFormat/>
    <w:rsid w:val="00A165ED"/>
  </w:style>
  <w:style w:type="character" w:customStyle="1" w:styleId="ListLabel354">
    <w:name w:val="ListLabel 354"/>
    <w:uiPriority w:val="99"/>
    <w:qFormat/>
    <w:rsid w:val="00A165ED"/>
    <w:rPr>
      <w:sz w:val="20"/>
    </w:rPr>
  </w:style>
  <w:style w:type="character" w:customStyle="1" w:styleId="ListLabel355">
    <w:name w:val="ListLabel 355"/>
    <w:uiPriority w:val="99"/>
    <w:qFormat/>
    <w:rsid w:val="00A165ED"/>
  </w:style>
  <w:style w:type="character" w:customStyle="1" w:styleId="ListLabel356">
    <w:name w:val="ListLabel 356"/>
    <w:uiPriority w:val="99"/>
    <w:qFormat/>
    <w:rsid w:val="00A165ED"/>
  </w:style>
  <w:style w:type="character" w:customStyle="1" w:styleId="ListLabel357">
    <w:name w:val="ListLabel 357"/>
    <w:uiPriority w:val="99"/>
    <w:qFormat/>
    <w:rsid w:val="00A165ED"/>
  </w:style>
  <w:style w:type="character" w:customStyle="1" w:styleId="ListLabel358">
    <w:name w:val="ListLabel 358"/>
    <w:uiPriority w:val="99"/>
    <w:qFormat/>
    <w:rsid w:val="00A165ED"/>
  </w:style>
  <w:style w:type="character" w:customStyle="1" w:styleId="ListLabel359">
    <w:name w:val="ListLabel 359"/>
    <w:uiPriority w:val="99"/>
    <w:qFormat/>
    <w:rsid w:val="00A165ED"/>
  </w:style>
  <w:style w:type="character" w:customStyle="1" w:styleId="ListLabel360">
    <w:name w:val="ListLabel 360"/>
    <w:uiPriority w:val="99"/>
    <w:qFormat/>
    <w:rsid w:val="00A165ED"/>
  </w:style>
  <w:style w:type="character" w:customStyle="1" w:styleId="ListLabel361">
    <w:name w:val="ListLabel 361"/>
    <w:uiPriority w:val="99"/>
    <w:qFormat/>
    <w:rsid w:val="00A165ED"/>
  </w:style>
  <w:style w:type="character" w:customStyle="1" w:styleId="ListLabel362">
    <w:name w:val="ListLabel 362"/>
    <w:uiPriority w:val="99"/>
    <w:qFormat/>
    <w:rsid w:val="00A165ED"/>
  </w:style>
  <w:style w:type="character" w:customStyle="1" w:styleId="ListLabel363">
    <w:name w:val="ListLabel 363"/>
    <w:uiPriority w:val="99"/>
    <w:qFormat/>
    <w:rsid w:val="00A165ED"/>
    <w:rPr>
      <w:sz w:val="20"/>
    </w:rPr>
  </w:style>
  <w:style w:type="character" w:customStyle="1" w:styleId="ListLabel364">
    <w:name w:val="ListLabel 364"/>
    <w:uiPriority w:val="99"/>
    <w:qFormat/>
    <w:rsid w:val="00A165ED"/>
  </w:style>
  <w:style w:type="character" w:customStyle="1" w:styleId="ListLabel365">
    <w:name w:val="ListLabel 365"/>
    <w:uiPriority w:val="99"/>
    <w:qFormat/>
    <w:rsid w:val="00A165ED"/>
  </w:style>
  <w:style w:type="character" w:customStyle="1" w:styleId="ListLabel366">
    <w:name w:val="ListLabel 366"/>
    <w:uiPriority w:val="99"/>
    <w:qFormat/>
    <w:rsid w:val="00A165ED"/>
  </w:style>
  <w:style w:type="character" w:customStyle="1" w:styleId="ListLabel367">
    <w:name w:val="ListLabel 367"/>
    <w:uiPriority w:val="99"/>
    <w:qFormat/>
    <w:rsid w:val="00A165ED"/>
  </w:style>
  <w:style w:type="character" w:customStyle="1" w:styleId="ListLabel368">
    <w:name w:val="ListLabel 368"/>
    <w:uiPriority w:val="99"/>
    <w:qFormat/>
    <w:rsid w:val="00A165ED"/>
  </w:style>
  <w:style w:type="character" w:customStyle="1" w:styleId="ListLabel369">
    <w:name w:val="ListLabel 369"/>
    <w:uiPriority w:val="99"/>
    <w:qFormat/>
    <w:rsid w:val="00A165ED"/>
  </w:style>
  <w:style w:type="character" w:customStyle="1" w:styleId="ListLabel370">
    <w:name w:val="ListLabel 370"/>
    <w:uiPriority w:val="99"/>
    <w:qFormat/>
    <w:rsid w:val="00A165ED"/>
  </w:style>
  <w:style w:type="character" w:customStyle="1" w:styleId="ListLabel371">
    <w:name w:val="ListLabel 371"/>
    <w:uiPriority w:val="99"/>
    <w:qFormat/>
    <w:rsid w:val="00A165ED"/>
  </w:style>
  <w:style w:type="character" w:customStyle="1" w:styleId="ListLabel372">
    <w:name w:val="ListLabel 372"/>
    <w:uiPriority w:val="99"/>
    <w:qFormat/>
    <w:rsid w:val="00A165ED"/>
    <w:rPr>
      <w:sz w:val="20"/>
    </w:rPr>
  </w:style>
  <w:style w:type="character" w:customStyle="1" w:styleId="ListLabel373">
    <w:name w:val="ListLabel 373"/>
    <w:uiPriority w:val="99"/>
    <w:qFormat/>
    <w:rsid w:val="00A165ED"/>
  </w:style>
  <w:style w:type="character" w:customStyle="1" w:styleId="ListLabel374">
    <w:name w:val="ListLabel 374"/>
    <w:uiPriority w:val="99"/>
    <w:qFormat/>
    <w:rsid w:val="00A165ED"/>
  </w:style>
  <w:style w:type="character" w:customStyle="1" w:styleId="ListLabel375">
    <w:name w:val="ListLabel 375"/>
    <w:uiPriority w:val="99"/>
    <w:qFormat/>
    <w:rsid w:val="00A165ED"/>
  </w:style>
  <w:style w:type="character" w:customStyle="1" w:styleId="ListLabel376">
    <w:name w:val="ListLabel 376"/>
    <w:uiPriority w:val="99"/>
    <w:qFormat/>
    <w:rsid w:val="00A165ED"/>
  </w:style>
  <w:style w:type="character" w:customStyle="1" w:styleId="ListLabel377">
    <w:name w:val="ListLabel 377"/>
    <w:uiPriority w:val="99"/>
    <w:qFormat/>
    <w:rsid w:val="00A165ED"/>
  </w:style>
  <w:style w:type="character" w:customStyle="1" w:styleId="ListLabel378">
    <w:name w:val="ListLabel 378"/>
    <w:uiPriority w:val="99"/>
    <w:qFormat/>
    <w:rsid w:val="00A165ED"/>
  </w:style>
  <w:style w:type="character" w:customStyle="1" w:styleId="ListLabel379">
    <w:name w:val="ListLabel 379"/>
    <w:uiPriority w:val="99"/>
    <w:qFormat/>
    <w:rsid w:val="00A165ED"/>
  </w:style>
  <w:style w:type="character" w:customStyle="1" w:styleId="ListLabel380">
    <w:name w:val="ListLabel 380"/>
    <w:uiPriority w:val="99"/>
    <w:qFormat/>
    <w:rsid w:val="00A165ED"/>
  </w:style>
  <w:style w:type="character" w:customStyle="1" w:styleId="ListLabel381">
    <w:name w:val="ListLabel 381"/>
    <w:uiPriority w:val="99"/>
    <w:qFormat/>
    <w:rsid w:val="00A165ED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A165ED"/>
  </w:style>
  <w:style w:type="character" w:customStyle="1" w:styleId="ListLabel383">
    <w:name w:val="ListLabel 383"/>
    <w:uiPriority w:val="99"/>
    <w:qFormat/>
    <w:rsid w:val="00A165ED"/>
  </w:style>
  <w:style w:type="character" w:customStyle="1" w:styleId="ListLabel384">
    <w:name w:val="ListLabel 384"/>
    <w:uiPriority w:val="99"/>
    <w:qFormat/>
    <w:rsid w:val="00A165ED"/>
  </w:style>
  <w:style w:type="character" w:customStyle="1" w:styleId="ListLabel385">
    <w:name w:val="ListLabel 385"/>
    <w:uiPriority w:val="99"/>
    <w:qFormat/>
    <w:rsid w:val="00A165ED"/>
  </w:style>
  <w:style w:type="character" w:customStyle="1" w:styleId="ListLabel386">
    <w:name w:val="ListLabel 386"/>
    <w:uiPriority w:val="99"/>
    <w:qFormat/>
    <w:rsid w:val="00A165ED"/>
  </w:style>
  <w:style w:type="character" w:customStyle="1" w:styleId="ListLabel387">
    <w:name w:val="ListLabel 387"/>
    <w:uiPriority w:val="99"/>
    <w:qFormat/>
    <w:rsid w:val="00A165ED"/>
  </w:style>
  <w:style w:type="character" w:customStyle="1" w:styleId="ListLabel388">
    <w:name w:val="ListLabel 388"/>
    <w:uiPriority w:val="99"/>
    <w:qFormat/>
    <w:rsid w:val="00A165ED"/>
  </w:style>
  <w:style w:type="character" w:customStyle="1" w:styleId="ListLabel389">
    <w:name w:val="ListLabel 389"/>
    <w:uiPriority w:val="99"/>
    <w:qFormat/>
    <w:rsid w:val="00A165ED"/>
  </w:style>
  <w:style w:type="character" w:customStyle="1" w:styleId="ListLabel390">
    <w:name w:val="ListLabel 390"/>
    <w:uiPriority w:val="99"/>
    <w:qFormat/>
    <w:rsid w:val="00A165ED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A165ED"/>
  </w:style>
  <w:style w:type="character" w:customStyle="1" w:styleId="ListLabel392">
    <w:name w:val="ListLabel 392"/>
    <w:uiPriority w:val="99"/>
    <w:qFormat/>
    <w:rsid w:val="00A165ED"/>
  </w:style>
  <w:style w:type="character" w:customStyle="1" w:styleId="ListLabel393">
    <w:name w:val="ListLabel 393"/>
    <w:uiPriority w:val="99"/>
    <w:qFormat/>
    <w:rsid w:val="00A165ED"/>
  </w:style>
  <w:style w:type="character" w:customStyle="1" w:styleId="ListLabel394">
    <w:name w:val="ListLabel 394"/>
    <w:uiPriority w:val="99"/>
    <w:qFormat/>
    <w:rsid w:val="00A165ED"/>
  </w:style>
  <w:style w:type="character" w:customStyle="1" w:styleId="ListLabel395">
    <w:name w:val="ListLabel 395"/>
    <w:uiPriority w:val="99"/>
    <w:qFormat/>
    <w:rsid w:val="00A165ED"/>
  </w:style>
  <w:style w:type="character" w:customStyle="1" w:styleId="ListLabel396">
    <w:name w:val="ListLabel 396"/>
    <w:uiPriority w:val="99"/>
    <w:qFormat/>
    <w:rsid w:val="00A165ED"/>
  </w:style>
  <w:style w:type="character" w:customStyle="1" w:styleId="ListLabel397">
    <w:name w:val="ListLabel 397"/>
    <w:uiPriority w:val="99"/>
    <w:qFormat/>
    <w:rsid w:val="00A165ED"/>
  </w:style>
  <w:style w:type="character" w:customStyle="1" w:styleId="ListLabel398">
    <w:name w:val="ListLabel 398"/>
    <w:uiPriority w:val="99"/>
    <w:qFormat/>
    <w:rsid w:val="00A165ED"/>
  </w:style>
  <w:style w:type="paragraph" w:customStyle="1" w:styleId="Caption1">
    <w:name w:val="Caption1"/>
    <w:basedOn w:val="a2"/>
    <w:uiPriority w:val="99"/>
    <w:qFormat/>
    <w:rsid w:val="00A165E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A165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A165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A165E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A165E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A165E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A165E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A165E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A165E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A165E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A165E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A165E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A165E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A165ED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A165ED"/>
    <w:rPr>
      <w:sz w:val="16"/>
    </w:rPr>
  </w:style>
  <w:style w:type="paragraph" w:customStyle="1" w:styleId="7f1">
    <w:name w:val="Знак7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A165ED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A165ED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A165ED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A165E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A165ED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A165E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A165E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A165E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A165E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A165E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A165E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A165ED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A165ED"/>
    <w:rPr>
      <w:sz w:val="16"/>
      <w:lang w:val="ru-RU" w:eastAsia="ru-RU"/>
    </w:rPr>
  </w:style>
  <w:style w:type="character" w:customStyle="1" w:styleId="1890">
    <w:name w:val="Знак Знак189"/>
    <w:uiPriority w:val="99"/>
    <w:rsid w:val="00A165ED"/>
    <w:rPr>
      <w:rFonts w:ascii="Courier New" w:hAnsi="Courier New"/>
    </w:rPr>
  </w:style>
  <w:style w:type="character" w:customStyle="1" w:styleId="931">
    <w:name w:val="Знак Знак93"/>
    <w:uiPriority w:val="99"/>
    <w:locked/>
    <w:rsid w:val="00A165ED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A165ED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A165ED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A165ED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A165ED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A165E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A165E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A165ED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A165ED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A165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A165ED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A165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A165E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A165E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A165E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A165E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A165ED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A165E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A165ED"/>
    <w:rPr>
      <w:sz w:val="24"/>
    </w:rPr>
  </w:style>
  <w:style w:type="character" w:customStyle="1" w:styleId="6f7">
    <w:name w:val="Слабое выделение6"/>
    <w:uiPriority w:val="99"/>
    <w:rsid w:val="00A165ED"/>
    <w:rPr>
      <w:i/>
      <w:color w:val="808080"/>
    </w:rPr>
  </w:style>
  <w:style w:type="character" w:customStyle="1" w:styleId="21f7">
    <w:name w:val="Знак21"/>
    <w:uiPriority w:val="99"/>
    <w:rsid w:val="00A165ED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A165ED"/>
  </w:style>
  <w:style w:type="character" w:customStyle="1" w:styleId="5f9">
    <w:name w:val="Замещающий текст5"/>
    <w:uiPriority w:val="99"/>
    <w:rsid w:val="00A165ED"/>
    <w:rPr>
      <w:color w:val="808080"/>
    </w:rPr>
  </w:style>
  <w:style w:type="character" w:customStyle="1" w:styleId="6f8">
    <w:name w:val="Сильное выделение6"/>
    <w:uiPriority w:val="99"/>
    <w:rsid w:val="00A165ED"/>
    <w:rPr>
      <w:b/>
    </w:rPr>
  </w:style>
  <w:style w:type="character" w:customStyle="1" w:styleId="4fd">
    <w:name w:val="Основной текст с отступом Знак4"/>
    <w:uiPriority w:val="99"/>
    <w:semiHidden/>
    <w:rsid w:val="00A165ED"/>
    <w:rPr>
      <w:sz w:val="24"/>
    </w:rPr>
  </w:style>
  <w:style w:type="character" w:customStyle="1" w:styleId="2013">
    <w:name w:val="Знак Знак2013"/>
    <w:uiPriority w:val="99"/>
    <w:rsid w:val="00A165ED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A165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A165E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A165E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A165E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A165E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A165ED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A165E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A165ED"/>
    <w:rPr>
      <w:i/>
      <w:color w:val="808080"/>
    </w:rPr>
  </w:style>
  <w:style w:type="character" w:customStyle="1" w:styleId="6fb">
    <w:name w:val="Основной шрифт абзаца6"/>
    <w:uiPriority w:val="99"/>
    <w:rsid w:val="00A165ED"/>
  </w:style>
  <w:style w:type="character" w:customStyle="1" w:styleId="6fc">
    <w:name w:val="Замещающий текст6"/>
    <w:uiPriority w:val="99"/>
    <w:rsid w:val="00A165ED"/>
    <w:rPr>
      <w:color w:val="808080"/>
    </w:rPr>
  </w:style>
  <w:style w:type="character" w:customStyle="1" w:styleId="7f6">
    <w:name w:val="Сильное выделение7"/>
    <w:uiPriority w:val="99"/>
    <w:rsid w:val="00A165ED"/>
    <w:rPr>
      <w:b/>
    </w:rPr>
  </w:style>
  <w:style w:type="character" w:customStyle="1" w:styleId="b-sharetext">
    <w:name w:val="b-share__text"/>
    <w:basedOn w:val="a3"/>
    <w:uiPriority w:val="99"/>
    <w:rsid w:val="00A165ED"/>
    <w:rPr>
      <w:rFonts w:cs="Times New Roman"/>
    </w:rPr>
  </w:style>
  <w:style w:type="character" w:customStyle="1" w:styleId="2017">
    <w:name w:val="Знак Знак2017"/>
    <w:uiPriority w:val="99"/>
    <w:rsid w:val="00A165ED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A165E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A165E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A165E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A165E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A165E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A16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A165ED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A165E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A165E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A165E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A165ED"/>
    <w:rPr>
      <w:i/>
      <w:color w:val="808080"/>
    </w:rPr>
  </w:style>
  <w:style w:type="character" w:customStyle="1" w:styleId="7f9">
    <w:name w:val="Основной шрифт абзаца7"/>
    <w:uiPriority w:val="99"/>
    <w:rsid w:val="00A165ED"/>
  </w:style>
  <w:style w:type="character" w:customStyle="1" w:styleId="7fa">
    <w:name w:val="Замещающий текст7"/>
    <w:uiPriority w:val="99"/>
    <w:rsid w:val="00A165ED"/>
    <w:rPr>
      <w:color w:val="808080"/>
    </w:rPr>
  </w:style>
  <w:style w:type="character" w:customStyle="1" w:styleId="8f0">
    <w:name w:val="Сильное выделение8"/>
    <w:uiPriority w:val="99"/>
    <w:rsid w:val="00A165ED"/>
    <w:rPr>
      <w:b/>
    </w:rPr>
  </w:style>
  <w:style w:type="paragraph" w:customStyle="1" w:styleId="Heading43">
    <w:name w:val="Heading 43"/>
    <w:basedOn w:val="a2"/>
    <w:next w:val="a2"/>
    <w:uiPriority w:val="99"/>
    <w:rsid w:val="00A165E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A165E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A165E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A165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A165E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A165E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A165E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A165E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A165E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A165E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A165E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A165E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A165E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A165E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A165ED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A165ED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A165ED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A165ED"/>
    <w:rPr>
      <w:b/>
      <w:smallCaps/>
      <w:spacing w:val="5"/>
    </w:rPr>
  </w:style>
  <w:style w:type="character" w:customStyle="1" w:styleId="3940">
    <w:name w:val="Знак Знак394"/>
    <w:uiPriority w:val="99"/>
    <w:rsid w:val="00A165ED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A165ED"/>
    <w:rPr>
      <w:b/>
      <w:sz w:val="28"/>
    </w:rPr>
  </w:style>
  <w:style w:type="character" w:customStyle="1" w:styleId="3740">
    <w:name w:val="Знак Знак374"/>
    <w:uiPriority w:val="99"/>
    <w:rsid w:val="00A165ED"/>
    <w:rPr>
      <w:b/>
      <w:i/>
      <w:sz w:val="26"/>
    </w:rPr>
  </w:style>
  <w:style w:type="character" w:customStyle="1" w:styleId="3640">
    <w:name w:val="Знак Знак364"/>
    <w:uiPriority w:val="99"/>
    <w:rsid w:val="00A165ED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A165ED"/>
    <w:rPr>
      <w:sz w:val="24"/>
      <w:lang w:val="ru-RU" w:eastAsia="ru-RU"/>
    </w:rPr>
  </w:style>
  <w:style w:type="character" w:customStyle="1" w:styleId="3440">
    <w:name w:val="Знак Знак344"/>
    <w:uiPriority w:val="99"/>
    <w:rsid w:val="00A165ED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A165ED"/>
    <w:rPr>
      <w:sz w:val="16"/>
    </w:rPr>
  </w:style>
  <w:style w:type="character" w:customStyle="1" w:styleId="3150">
    <w:name w:val="Знак Знак315"/>
    <w:uiPriority w:val="99"/>
    <w:rsid w:val="00A165ED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A165ED"/>
    <w:rPr>
      <w:sz w:val="24"/>
    </w:rPr>
  </w:style>
  <w:style w:type="character" w:customStyle="1" w:styleId="2940">
    <w:name w:val="Знак Знак294"/>
    <w:uiPriority w:val="99"/>
    <w:rsid w:val="00A165ED"/>
    <w:rPr>
      <w:sz w:val="24"/>
    </w:rPr>
  </w:style>
  <w:style w:type="character" w:customStyle="1" w:styleId="714">
    <w:name w:val="Знак Знак714"/>
    <w:uiPriority w:val="99"/>
    <w:rsid w:val="00A165ED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A165ED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A165ED"/>
    <w:rPr>
      <w:rFonts w:ascii="Tahoma" w:hAnsi="Tahoma"/>
    </w:rPr>
  </w:style>
  <w:style w:type="character" w:customStyle="1" w:styleId="2740">
    <w:name w:val="Знак Знак274"/>
    <w:uiPriority w:val="99"/>
    <w:rsid w:val="00A165ED"/>
    <w:rPr>
      <w:sz w:val="24"/>
    </w:rPr>
  </w:style>
  <w:style w:type="character" w:customStyle="1" w:styleId="1010">
    <w:name w:val="Знак Знак1010"/>
    <w:uiPriority w:val="99"/>
    <w:locked/>
    <w:rsid w:val="00A165ED"/>
    <w:rPr>
      <w:sz w:val="16"/>
      <w:lang w:val="ru-RU" w:eastAsia="ru-RU"/>
    </w:rPr>
  </w:style>
  <w:style w:type="character" w:customStyle="1" w:styleId="628">
    <w:name w:val="Знак Знак628"/>
    <w:uiPriority w:val="99"/>
    <w:rsid w:val="00A165ED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A165ED"/>
    <w:rPr>
      <w:sz w:val="24"/>
      <w:lang w:val="en-US"/>
    </w:rPr>
  </w:style>
  <w:style w:type="character" w:customStyle="1" w:styleId="1240">
    <w:name w:val="Знак Знак124"/>
    <w:uiPriority w:val="99"/>
    <w:rsid w:val="00A165ED"/>
    <w:rPr>
      <w:sz w:val="16"/>
    </w:rPr>
  </w:style>
  <w:style w:type="character" w:customStyle="1" w:styleId="1360">
    <w:name w:val="Знак Знак136"/>
    <w:uiPriority w:val="99"/>
    <w:rsid w:val="00A165ED"/>
    <w:rPr>
      <w:lang w:val="ru-RU" w:eastAsia="ru-RU"/>
    </w:rPr>
  </w:style>
  <w:style w:type="character" w:customStyle="1" w:styleId="1611">
    <w:name w:val="Знак Знак1611"/>
    <w:uiPriority w:val="99"/>
    <w:locked/>
    <w:rsid w:val="00A165ED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A165ED"/>
    <w:rPr>
      <w:sz w:val="24"/>
    </w:rPr>
  </w:style>
  <w:style w:type="character" w:customStyle="1" w:styleId="13d">
    <w:name w:val="Знак Знак Знак13"/>
    <w:uiPriority w:val="99"/>
    <w:rsid w:val="00A165ED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A165ED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A165ED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A165ED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A165ED"/>
    <w:rPr>
      <w:rFonts w:ascii="Courier New" w:hAnsi="Courier New"/>
    </w:rPr>
  </w:style>
  <w:style w:type="character" w:customStyle="1" w:styleId="17100">
    <w:name w:val="Знак Знак1710"/>
    <w:uiPriority w:val="99"/>
    <w:rsid w:val="00A165ED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A165ED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A165ED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A165ED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A165ED"/>
    <w:rPr>
      <w:b/>
      <w:sz w:val="28"/>
    </w:rPr>
  </w:style>
  <w:style w:type="character" w:customStyle="1" w:styleId="41100">
    <w:name w:val="Знак Знак4110"/>
    <w:uiPriority w:val="99"/>
    <w:locked/>
    <w:rsid w:val="00A165ED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A165E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A165ED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A165ED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A165ED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A165ED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A165ED"/>
    <w:rPr>
      <w:sz w:val="24"/>
    </w:rPr>
  </w:style>
  <w:style w:type="character" w:customStyle="1" w:styleId="51110">
    <w:name w:val="Знак Знак5111"/>
    <w:uiPriority w:val="99"/>
    <w:locked/>
    <w:rsid w:val="00A165ED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A165ED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A165ED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A165ED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A165ED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A165ED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A165ED"/>
    <w:rPr>
      <w:sz w:val="16"/>
    </w:rPr>
  </w:style>
  <w:style w:type="character" w:customStyle="1" w:styleId="5010">
    <w:name w:val="Знак Знак5010"/>
    <w:uiPriority w:val="99"/>
    <w:locked/>
    <w:rsid w:val="00A165ED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A165ED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A165ED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A165ED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A165ED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A165ED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A165ED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A165ED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A165ED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A165ED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A165ED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A165ED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A165ED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A165ED"/>
    <w:rPr>
      <w:lang w:val="ru-RU" w:eastAsia="ru-RU"/>
    </w:rPr>
  </w:style>
  <w:style w:type="character" w:customStyle="1" w:styleId="564">
    <w:name w:val="Знак Знак564"/>
    <w:uiPriority w:val="99"/>
    <w:locked/>
    <w:rsid w:val="00A165ED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A165ED"/>
    <w:rPr>
      <w:sz w:val="24"/>
      <w:lang w:val="en-US" w:eastAsia="ru-RU"/>
    </w:rPr>
  </w:style>
  <w:style w:type="character" w:customStyle="1" w:styleId="6740">
    <w:name w:val="Знак Знак674"/>
    <w:uiPriority w:val="99"/>
    <w:rsid w:val="00A165ED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A165ED"/>
    <w:rPr>
      <w:b/>
      <w:sz w:val="28"/>
    </w:rPr>
  </w:style>
  <w:style w:type="character" w:customStyle="1" w:styleId="704">
    <w:name w:val="Знак Знак704"/>
    <w:uiPriority w:val="99"/>
    <w:rsid w:val="00A165ED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A165ED"/>
    <w:rPr>
      <w:b/>
      <w:sz w:val="28"/>
    </w:rPr>
  </w:style>
  <w:style w:type="character" w:customStyle="1" w:styleId="6840">
    <w:name w:val="Знак Знак684"/>
    <w:uiPriority w:val="99"/>
    <w:rsid w:val="00A165ED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A165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A165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A165ED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A165E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A165ED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A165ED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A165ED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A165ED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A165ED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A165ED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A165E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A165ED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A165E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A165ED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A165ED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A165ED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A165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A165E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A165ED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A165ED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A165E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A165E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A165E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A165ED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A165E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A165E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A165E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A165ED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A165E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A165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A165ED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A165ED"/>
    <w:rPr>
      <w:color w:val="808080"/>
    </w:rPr>
  </w:style>
  <w:style w:type="character" w:customStyle="1" w:styleId="21f9">
    <w:name w:val="Основной шрифт абзаца21"/>
    <w:uiPriority w:val="99"/>
    <w:rsid w:val="00A165ED"/>
  </w:style>
  <w:style w:type="character" w:customStyle="1" w:styleId="2214">
    <w:name w:val="Знак2 Знак Знак21"/>
    <w:uiPriority w:val="99"/>
    <w:locked/>
    <w:rsid w:val="00A165ED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A165E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A165E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A165E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A165ED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A165ED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A165ED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A165ED"/>
    <w:rPr>
      <w:rFonts w:cs="Times New Roman"/>
    </w:rPr>
  </w:style>
  <w:style w:type="character" w:customStyle="1" w:styleId="cxdhlk">
    <w:name w:val="cxdhlk"/>
    <w:basedOn w:val="a3"/>
    <w:uiPriority w:val="99"/>
    <w:rsid w:val="00A165ED"/>
    <w:rPr>
      <w:rFonts w:cs="Times New Roman"/>
    </w:rPr>
  </w:style>
  <w:style w:type="paragraph" w:customStyle="1" w:styleId="ftvvlh">
    <w:name w:val="ftvvlh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A165ED"/>
    <w:rPr>
      <w:rFonts w:cs="Times New Roman"/>
    </w:rPr>
  </w:style>
  <w:style w:type="character" w:customStyle="1" w:styleId="duvqdt">
    <w:name w:val="duvqdt"/>
    <w:basedOn w:val="a3"/>
    <w:uiPriority w:val="99"/>
    <w:rsid w:val="00A165ED"/>
    <w:rPr>
      <w:rFonts w:cs="Times New Roman"/>
    </w:rPr>
  </w:style>
  <w:style w:type="character" w:customStyle="1" w:styleId="titlesmall">
    <w:name w:val="title_small"/>
    <w:basedOn w:val="a3"/>
    <w:uiPriority w:val="99"/>
    <w:rsid w:val="00A165ED"/>
    <w:rPr>
      <w:rFonts w:cs="Times New Roman"/>
    </w:rPr>
  </w:style>
  <w:style w:type="character" w:customStyle="1" w:styleId="2ffffb">
    <w:name w:val="Заголовок2"/>
    <w:basedOn w:val="a3"/>
    <w:uiPriority w:val="99"/>
    <w:rsid w:val="00A165ED"/>
    <w:rPr>
      <w:rFonts w:cs="Times New Roman"/>
    </w:rPr>
  </w:style>
  <w:style w:type="character" w:customStyle="1" w:styleId="titlesmallgrey">
    <w:name w:val="title_small_grey"/>
    <w:basedOn w:val="a3"/>
    <w:uiPriority w:val="99"/>
    <w:rsid w:val="00A165ED"/>
    <w:rPr>
      <w:rFonts w:cs="Times New Roman"/>
    </w:rPr>
  </w:style>
  <w:style w:type="character" w:customStyle="1" w:styleId="cstatopen-btn">
    <w:name w:val="c_statopen-btn"/>
    <w:basedOn w:val="a3"/>
    <w:uiPriority w:val="99"/>
    <w:rsid w:val="00A165ED"/>
    <w:rPr>
      <w:rFonts w:cs="Times New Roman"/>
    </w:rPr>
  </w:style>
  <w:style w:type="character" w:customStyle="1" w:styleId="kc-title">
    <w:name w:val="kc-title"/>
    <w:basedOn w:val="a3"/>
    <w:uiPriority w:val="99"/>
    <w:rsid w:val="00A165ED"/>
    <w:rPr>
      <w:rFonts w:cs="Times New Roman"/>
    </w:rPr>
  </w:style>
  <w:style w:type="paragraph" w:customStyle="1" w:styleId="author-name">
    <w:name w:val="author-name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A165ED"/>
    <w:rPr>
      <w:rFonts w:cs="Times New Roman"/>
    </w:rPr>
  </w:style>
  <w:style w:type="paragraph" w:customStyle="1" w:styleId="s30">
    <w:name w:val="s_3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A165E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A165ED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A165ED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A165ED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A165ED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A165ED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A165ED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A165ED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A165ED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A165ED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A165ED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A165ED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A165E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A165ED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A165ED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A165E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A165ED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A165ED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A165E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A165ED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A165ED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A165ED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A165ED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A165E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A165ED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A165ED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A165ED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A165ED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A165ED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A165ED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A165E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A165ED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A16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A16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A165E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A165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A165ED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A165ED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A165ED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A165ED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A165ED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A165ED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A165ED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A165ED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A165ED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A165ED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A165ED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A16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2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www.infosport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://lib.sportedu.ru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4129</Words>
  <Characters>23540</Characters>
  <Application>Microsoft Office Word</Application>
  <DocSecurity>0</DocSecurity>
  <Lines>196</Lines>
  <Paragraphs>55</Paragraphs>
  <ScaleCrop>false</ScaleCrop>
  <Company/>
  <LinksUpToDate>false</LinksUpToDate>
  <CharactersWithSpaces>27614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23</cp:revision>
  <dcterms:created xsi:type="dcterms:W3CDTF">2022-01-27T13:03:00Z</dcterms:created>
  <dcterms:modified xsi:type="dcterms:W3CDTF">2023-04-24T18:57:00Z</dcterms:modified>
</cp:coreProperties>
</file>